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E8E70" w14:textId="5782AB00" w:rsidR="00900A19" w:rsidRDefault="00D32A74">
      <w:pPr>
        <w:autoSpaceDE w:val="0"/>
        <w:autoSpaceDN w:val="0"/>
        <w:spacing w:after="78" w:line="220" w:lineRule="exact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0BF60657" wp14:editId="38D9F6D4">
            <wp:simplePos x="0" y="0"/>
            <wp:positionH relativeFrom="column">
              <wp:posOffset>-635</wp:posOffset>
            </wp:positionH>
            <wp:positionV relativeFrom="paragraph">
              <wp:posOffset>190500</wp:posOffset>
            </wp:positionV>
            <wp:extent cx="6807835" cy="9364980"/>
            <wp:effectExtent l="0" t="0" r="0" b="7620"/>
            <wp:wrapTight wrapText="bothSides">
              <wp:wrapPolygon edited="0">
                <wp:start x="0" y="0"/>
                <wp:lineTo x="0" y="21574"/>
                <wp:lineTo x="21517" y="21574"/>
                <wp:lineTo x="2151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835" cy="936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190F42D" w14:textId="604523FE" w:rsidR="0077131A" w:rsidRPr="002168A8" w:rsidRDefault="0077131A">
      <w:pPr>
        <w:rPr>
          <w:lang w:val="ru-RU"/>
        </w:rPr>
        <w:sectPr w:rsidR="0077131A" w:rsidRPr="002168A8" w:rsidSect="0077131A">
          <w:type w:val="continuous"/>
          <w:pgSz w:w="11900" w:h="16840"/>
          <w:pgMar w:top="720" w:right="720" w:bottom="720" w:left="720" w:header="720" w:footer="720" w:gutter="0"/>
          <w:cols w:space="720"/>
          <w:docGrid w:linePitch="360"/>
        </w:sectPr>
      </w:pPr>
    </w:p>
    <w:p w14:paraId="70F448B2" w14:textId="77777777" w:rsidR="00900A19" w:rsidRPr="002168A8" w:rsidRDefault="00900A19">
      <w:pPr>
        <w:autoSpaceDE w:val="0"/>
        <w:autoSpaceDN w:val="0"/>
        <w:spacing w:after="78" w:line="220" w:lineRule="exact"/>
        <w:rPr>
          <w:lang w:val="ru-RU"/>
        </w:rPr>
      </w:pPr>
    </w:p>
    <w:p w14:paraId="6695D983" w14:textId="77777777" w:rsidR="00900A19" w:rsidRPr="006B711E" w:rsidRDefault="00AE3F6F" w:rsidP="00887E77">
      <w:pPr>
        <w:autoSpaceDE w:val="0"/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71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14:paraId="1DC65261" w14:textId="5A8E3B4F" w:rsidR="00231612" w:rsidRPr="006B711E" w:rsidRDefault="00AE3F6F" w:rsidP="00887E77">
      <w:pPr>
        <w:autoSpaceDE w:val="0"/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711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Рабочая программа по предмету «Математика» для обучающихся 3 класса составлена на основе </w:t>
      </w:r>
      <w:r w:rsidR="006B711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</w:t>
      </w:r>
      <w:r w:rsidRPr="006B711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</w:t>
      </w:r>
      <w:r w:rsidR="006B711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</w:t>
      </w:r>
      <w:r w:rsidRPr="006B711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римерной программы воспитания.</w:t>
      </w:r>
      <w:bookmarkStart w:id="0" w:name="_Hlk114327814"/>
      <w:r w:rsidR="00231612" w:rsidRPr="006B71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5C531A45" w14:textId="77777777" w:rsidR="00231612" w:rsidRPr="006B711E" w:rsidRDefault="00231612" w:rsidP="00887E77">
      <w:pPr>
        <w:autoSpaceDE w:val="0"/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711E">
        <w:rPr>
          <w:rFonts w:ascii="Times New Roman" w:hAnsi="Times New Roman" w:cs="Times New Roman"/>
          <w:sz w:val="28"/>
          <w:szCs w:val="28"/>
          <w:lang w:val="ru-RU"/>
        </w:rPr>
        <w:t xml:space="preserve">Единство урочной деятельности с программой воспитания реализуется через: </w:t>
      </w:r>
    </w:p>
    <w:p w14:paraId="7B23AA65" w14:textId="77777777" w:rsidR="00231612" w:rsidRPr="006B711E" w:rsidRDefault="00231612" w:rsidP="00887E77">
      <w:pPr>
        <w:autoSpaceDE w:val="0"/>
        <w:autoSpaceDN w:val="0"/>
        <w:spacing w:after="0"/>
        <w:ind w:firstLine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711E">
        <w:rPr>
          <w:rFonts w:ascii="Times New Roman" w:hAnsi="Times New Roman" w:cs="Times New Roman"/>
          <w:sz w:val="28"/>
          <w:szCs w:val="28"/>
          <w:lang w:val="ru-RU"/>
        </w:rPr>
        <w:t>• привлечение внимание обучающихся к ценностному аспекту изучаемых на уроках фактов, мероприятия по календарю знаменательных и памятных дат;</w:t>
      </w:r>
    </w:p>
    <w:p w14:paraId="224CE306" w14:textId="77777777" w:rsidR="00231612" w:rsidRPr="006B711E" w:rsidRDefault="00231612" w:rsidP="00887E77">
      <w:pPr>
        <w:autoSpaceDE w:val="0"/>
        <w:autoSpaceDN w:val="0"/>
        <w:spacing w:after="0"/>
        <w:ind w:firstLine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711E">
        <w:rPr>
          <w:rFonts w:ascii="Times New Roman" w:hAnsi="Times New Roman" w:cs="Times New Roman"/>
          <w:sz w:val="28"/>
          <w:szCs w:val="28"/>
          <w:lang w:val="ru-RU"/>
        </w:rPr>
        <w:t xml:space="preserve"> • применение на уроке интерактивных форм работы обучающихся, курс внеурочной деятельности «Разговор о важном». </w:t>
      </w:r>
    </w:p>
    <w:p w14:paraId="7AAE1A3E" w14:textId="77777777" w:rsidR="00231612" w:rsidRPr="006B711E" w:rsidRDefault="00231612" w:rsidP="00887E77">
      <w:pPr>
        <w:autoSpaceDE w:val="0"/>
        <w:autoSpaceDN w:val="0"/>
        <w:spacing w:after="0"/>
        <w:ind w:firstLine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711E">
        <w:rPr>
          <w:rFonts w:ascii="Times New Roman" w:hAnsi="Times New Roman" w:cs="Times New Roman"/>
          <w:sz w:val="28"/>
          <w:szCs w:val="28"/>
          <w:lang w:val="ru-RU"/>
        </w:rPr>
        <w:t>• групповую работу, которая учат школьников участию в команде и сотрудничеству с другими людьми. Участие в мероприятиях и акциях РДШ,</w:t>
      </w:r>
    </w:p>
    <w:p w14:paraId="52401173" w14:textId="77777777" w:rsidR="00887E77" w:rsidRDefault="00231612" w:rsidP="00887E77">
      <w:pPr>
        <w:autoSpaceDE w:val="0"/>
        <w:autoSpaceDN w:val="0"/>
        <w:spacing w:after="0"/>
        <w:ind w:firstLine="18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711E">
        <w:rPr>
          <w:rFonts w:ascii="Times New Roman" w:hAnsi="Times New Roman" w:cs="Times New Roman"/>
          <w:sz w:val="28"/>
          <w:szCs w:val="28"/>
          <w:lang w:val="ru-RU"/>
        </w:rPr>
        <w:t xml:space="preserve"> • инициирование и поддержка исследовательской деятельности школьников в рамках реализации ими индивидуальных и групповых исследовательских проектов, что даёт и возможность приобретать навык самостоятельного решения теоретических проблемы, опыт публичного выступления перед аудиторией, аргументирование и отстаивание своей точки зрения. </w:t>
      </w:r>
      <w:bookmarkEnd w:id="0"/>
    </w:p>
    <w:p w14:paraId="3199E189" w14:textId="77777777" w:rsidR="00887E77" w:rsidRDefault="00AE3F6F" w:rsidP="00887E77">
      <w:pPr>
        <w:autoSpaceDE w:val="0"/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711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начальной школе изучение математики имеет особое значение в развитии младшего школьника.</w:t>
      </w:r>
      <w:r w:rsidR="006B711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B711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14:paraId="0F8FFBD3" w14:textId="77777777" w:rsidR="00887E77" w:rsidRDefault="00AE3F6F" w:rsidP="00887E77">
      <w:pPr>
        <w:autoSpaceDE w:val="0"/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711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14:paraId="41989A71" w14:textId="42843B7C" w:rsidR="00887E77" w:rsidRPr="00887E77" w:rsidRDefault="00AE3F6F" w:rsidP="00887E77">
      <w:pPr>
        <w:pStyle w:val="ae"/>
        <w:numPr>
          <w:ilvl w:val="0"/>
          <w:numId w:val="10"/>
        </w:numPr>
        <w:autoSpaceDE w:val="0"/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7E7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Освоение начальных математических знаний —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14:paraId="01A03F38" w14:textId="77777777" w:rsidR="00887E77" w:rsidRPr="00887E77" w:rsidRDefault="00AE3F6F" w:rsidP="00887E77">
      <w:pPr>
        <w:pStyle w:val="ae"/>
        <w:numPr>
          <w:ilvl w:val="0"/>
          <w:numId w:val="10"/>
        </w:numPr>
        <w:autoSpaceDE w:val="0"/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7E7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</w:t>
      </w:r>
      <w:proofErr w:type="gramStart"/>
      <w:r w:rsidRPr="00887E7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»,«</w:t>
      </w:r>
      <w:proofErr w:type="gramEnd"/>
      <w:r w:rsidRPr="00887E7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больше-меньше», «равно-неравно», «порядок»), смысла арифметических действий, </w:t>
      </w:r>
      <w:r w:rsidRPr="00887E77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87E7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зависимостей (работа, движение, продолжительность события). </w:t>
      </w:r>
    </w:p>
    <w:p w14:paraId="32195DD8" w14:textId="77777777" w:rsidR="00887E77" w:rsidRPr="00887E77" w:rsidRDefault="00AE3F6F" w:rsidP="00887E77">
      <w:pPr>
        <w:pStyle w:val="ae"/>
        <w:numPr>
          <w:ilvl w:val="0"/>
          <w:numId w:val="10"/>
        </w:numPr>
        <w:autoSpaceDE w:val="0"/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7E7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Обеспечение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 строить рассуждения, выбирать </w:t>
      </w:r>
      <w:proofErr w:type="gramStart"/>
      <w:r w:rsidRPr="00887E7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аргументацию,  различать</w:t>
      </w:r>
      <w:proofErr w:type="gramEnd"/>
      <w:r w:rsidRPr="00887E7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верные (истинные) и неверные (ложные) утверждения, вести поиск информации (примеров, оснований для упорядочения, вариантов и др.). </w:t>
      </w:r>
    </w:p>
    <w:p w14:paraId="6CF0C268" w14:textId="7B9DA6F0" w:rsidR="006B711E" w:rsidRPr="00887E77" w:rsidRDefault="00AE3F6F" w:rsidP="00887E77">
      <w:pPr>
        <w:pStyle w:val="ae"/>
        <w:numPr>
          <w:ilvl w:val="0"/>
          <w:numId w:val="10"/>
        </w:numPr>
        <w:autoSpaceDE w:val="0"/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7E7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Становление учебно-познавательных мотивов и интереса к изучению математики и </w:t>
      </w:r>
      <w:r w:rsidRPr="00887E77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887E7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понятиях; </w:t>
      </w:r>
      <w:proofErr w:type="gramStart"/>
      <w:r w:rsidRPr="00887E7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прочных  навыков</w:t>
      </w:r>
      <w:proofErr w:type="gramEnd"/>
      <w:r w:rsidRPr="00887E7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использования математических знаний в повседневной жизни.</w:t>
      </w:r>
    </w:p>
    <w:p w14:paraId="656BCDEB" w14:textId="77777777" w:rsidR="00887E77" w:rsidRDefault="00AE3F6F" w:rsidP="00887E77">
      <w:pPr>
        <w:tabs>
          <w:tab w:val="left" w:pos="180"/>
        </w:tabs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711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14:paraId="799FF8B0" w14:textId="77777777" w:rsidR="00887E77" w:rsidRPr="00887E77" w:rsidRDefault="00AE3F6F" w:rsidP="00887E77">
      <w:pPr>
        <w:pStyle w:val="ae"/>
        <w:numPr>
          <w:ilvl w:val="0"/>
          <w:numId w:val="11"/>
        </w:numPr>
        <w:tabs>
          <w:tab w:val="left" w:pos="180"/>
        </w:tabs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7E7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понимание математических отношений выступает средством познания закономерностей существования   окружающего мира, фактов, </w:t>
      </w:r>
      <w:proofErr w:type="gramStart"/>
      <w:r w:rsidRPr="00887E7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процессов  и</w:t>
      </w:r>
      <w:proofErr w:type="gramEnd"/>
      <w:r w:rsidRPr="00887E7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явлений,  происходящих  в  природе и в обществе (хронология событий, протяжённость по времени, образование целого из частей, изменение формы, размера и т.д.); </w:t>
      </w:r>
    </w:p>
    <w:p w14:paraId="1E3AF2F9" w14:textId="75D14DBB" w:rsidR="006B711E" w:rsidRPr="00887E77" w:rsidRDefault="00AE3F6F" w:rsidP="00887E77">
      <w:pPr>
        <w:pStyle w:val="ae"/>
        <w:numPr>
          <w:ilvl w:val="0"/>
          <w:numId w:val="11"/>
        </w:numPr>
        <w:tabs>
          <w:tab w:val="left" w:pos="180"/>
        </w:tabs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7E7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14:paraId="04218FED" w14:textId="68CFF9D5" w:rsidR="00900A19" w:rsidRPr="00887E77" w:rsidRDefault="00AE3F6F" w:rsidP="00887E77">
      <w:pPr>
        <w:pStyle w:val="ae"/>
        <w:numPr>
          <w:ilvl w:val="0"/>
          <w:numId w:val="11"/>
        </w:numPr>
        <w:tabs>
          <w:tab w:val="left" w:pos="180"/>
        </w:tabs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87E7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</w:t>
      </w:r>
    </w:p>
    <w:p w14:paraId="169B17B2" w14:textId="051B1E25" w:rsidR="00900A19" w:rsidRPr="006B711E" w:rsidRDefault="00AE3F6F" w:rsidP="00887E77">
      <w:pPr>
        <w:autoSpaceDE w:val="0"/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711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Младшие школьники проявляют интерес к математической сущности предметов и явлений окружающей жизни — возможности их измерить, определить величину, форму, выявить зависимости </w:t>
      </w:r>
      <w:proofErr w:type="gramStart"/>
      <w:r w:rsidRPr="006B711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  закономерности</w:t>
      </w:r>
      <w:proofErr w:type="gramEnd"/>
      <w:r w:rsidRPr="006B711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 их  расположения  во  времени  и в пространстве.</w:t>
      </w:r>
      <w:r w:rsidR="006B711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B711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информации, в том числе и графическими (таблица, диаграмма, схема).</w:t>
      </w:r>
    </w:p>
    <w:p w14:paraId="1B8A0B20" w14:textId="77777777" w:rsidR="00887E77" w:rsidRDefault="00AE3F6F" w:rsidP="00887E77">
      <w:pPr>
        <w:autoSpaceDE w:val="0"/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711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</w:t>
      </w:r>
      <w:r w:rsidR="006B711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B711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грамотности младшего школьника и предпосылкой успешного дальнейшего обучения в основном звене школы.</w:t>
      </w:r>
    </w:p>
    <w:p w14:paraId="65660567" w14:textId="53C60260" w:rsidR="006B711E" w:rsidRDefault="00AE3F6F" w:rsidP="00887E77">
      <w:pPr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6B711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На изучение </w:t>
      </w:r>
      <w:r w:rsidR="00F12AC1" w:rsidRPr="006B711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элективного курса </w:t>
      </w:r>
      <w:r w:rsidRPr="006B711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математик</w:t>
      </w:r>
      <w:r w:rsidR="00F12AC1" w:rsidRPr="006B711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</w:t>
      </w:r>
      <w:r w:rsidRPr="006B711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 3 классе отводится </w:t>
      </w:r>
      <w:r w:rsidR="00F12AC1" w:rsidRPr="006B711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1</w:t>
      </w:r>
      <w:r w:rsidRPr="006B711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часа в неделю, всего </w:t>
      </w:r>
      <w:r w:rsidR="006B711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34 часов.</w:t>
      </w:r>
    </w:p>
    <w:p w14:paraId="6E560EB0" w14:textId="767E72C4" w:rsidR="00CA13F5" w:rsidRDefault="00CA13F5" w:rsidP="00887E77">
      <w:pPr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14:paraId="6C05BAB8" w14:textId="32D905E1" w:rsidR="00CA13F5" w:rsidRDefault="00CA13F5" w:rsidP="00887E77">
      <w:pPr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14:paraId="4AC344E8" w14:textId="77777777" w:rsidR="00CA13F5" w:rsidRPr="00887E77" w:rsidRDefault="00CA13F5" w:rsidP="00887E77">
      <w:pPr>
        <w:autoSpaceDE w:val="0"/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0077A30" w14:textId="77777777" w:rsidR="006B711E" w:rsidRDefault="006B711E" w:rsidP="00887E77">
      <w:pPr>
        <w:autoSpaceDE w:val="0"/>
        <w:autoSpaceDN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B711E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СОДЕРЖАНИЕ УЧЕБНОГО ПРЕДМЕТА</w:t>
      </w:r>
    </w:p>
    <w:p w14:paraId="0D8379AE" w14:textId="2EEE4D6A" w:rsidR="00900A19" w:rsidRPr="006B711E" w:rsidRDefault="00AE3F6F" w:rsidP="00887E77">
      <w:pPr>
        <w:autoSpaceDE w:val="0"/>
        <w:autoSpaceDN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B711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Основное содержание обучения в пр</w:t>
      </w:r>
      <w:r w:rsidR="006B711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</w:t>
      </w:r>
      <w:r w:rsidRPr="006B711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грамме представлено разделами: «Числа и величины»,</w:t>
      </w:r>
      <w:r w:rsidR="00536D41" w:rsidRPr="00536D4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6B711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07DFCFD9" w14:textId="77777777" w:rsidR="00900A19" w:rsidRPr="006B711E" w:rsidRDefault="00AE3F6F" w:rsidP="00887E77">
      <w:pPr>
        <w:autoSpaceDE w:val="0"/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B711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Числа и величины</w:t>
      </w:r>
    </w:p>
    <w:p w14:paraId="3CB7888F" w14:textId="77777777" w:rsidR="003F4BE5" w:rsidRPr="003F4BE5" w:rsidRDefault="00AE3F6F" w:rsidP="003F4BE5">
      <w:pPr>
        <w:pStyle w:val="ae"/>
        <w:numPr>
          <w:ilvl w:val="0"/>
          <w:numId w:val="12"/>
        </w:numPr>
        <w:autoSpaceDE w:val="0"/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Числа в пределах 1000: чтение, запись, сравнение, представление в виде суммы разрядных</w:t>
      </w:r>
      <w:r w:rsidR="00887E77"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слагаемых. </w:t>
      </w:r>
    </w:p>
    <w:p w14:paraId="2E7183AA" w14:textId="77777777" w:rsidR="003F4BE5" w:rsidRPr="003F4BE5" w:rsidRDefault="00AE3F6F" w:rsidP="003F4BE5">
      <w:pPr>
        <w:pStyle w:val="ae"/>
        <w:numPr>
          <w:ilvl w:val="0"/>
          <w:numId w:val="12"/>
        </w:numPr>
        <w:autoSpaceDE w:val="0"/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Равенства и неравенства: чтение, составление.  </w:t>
      </w:r>
    </w:p>
    <w:p w14:paraId="3AB34E24" w14:textId="67FEA0F3" w:rsidR="00887E77" w:rsidRPr="003F4BE5" w:rsidRDefault="00AE3F6F" w:rsidP="003F4BE5">
      <w:pPr>
        <w:pStyle w:val="ae"/>
        <w:numPr>
          <w:ilvl w:val="0"/>
          <w:numId w:val="12"/>
        </w:numPr>
        <w:autoSpaceDE w:val="0"/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Увеличение/уменьшение числа в несколько раз. Кратное сравнение чисел.</w:t>
      </w:r>
    </w:p>
    <w:p w14:paraId="0A5D1EA7" w14:textId="2CBBC64D" w:rsidR="00900A19" w:rsidRPr="003F4BE5" w:rsidRDefault="00AE3F6F" w:rsidP="003F4BE5">
      <w:pPr>
        <w:pStyle w:val="ae"/>
        <w:numPr>
          <w:ilvl w:val="0"/>
          <w:numId w:val="12"/>
        </w:numPr>
        <w:autoSpaceDE w:val="0"/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Масса (единица массы — грамм); соотношение между килограммом и граммом; </w:t>
      </w:r>
      <w:proofErr w:type="gramStart"/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отношение«</w:t>
      </w:r>
      <w:proofErr w:type="gramEnd"/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тяжелее/легче на/в».</w:t>
      </w:r>
    </w:p>
    <w:p w14:paraId="316DAC95" w14:textId="77777777" w:rsidR="00900A19" w:rsidRPr="003F4BE5" w:rsidRDefault="00AE3F6F" w:rsidP="003F4BE5">
      <w:pPr>
        <w:pStyle w:val="ae"/>
        <w:numPr>
          <w:ilvl w:val="0"/>
          <w:numId w:val="12"/>
        </w:numPr>
        <w:autoSpaceDE w:val="0"/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Стоимость (единицы — рубль, копейка); установление отношения «дороже/дешевле на/в».</w:t>
      </w:r>
    </w:p>
    <w:p w14:paraId="3F4E5E12" w14:textId="77777777" w:rsidR="003F4BE5" w:rsidRPr="003F4BE5" w:rsidRDefault="00AE3F6F" w:rsidP="003F4BE5">
      <w:pPr>
        <w:pStyle w:val="ae"/>
        <w:numPr>
          <w:ilvl w:val="0"/>
          <w:numId w:val="12"/>
        </w:numPr>
        <w:autoSpaceDE w:val="0"/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Соотношение «цена, количество, стоимость» в практической ситуации.</w:t>
      </w:r>
    </w:p>
    <w:p w14:paraId="2FC496F5" w14:textId="77777777" w:rsidR="003F4BE5" w:rsidRPr="003F4BE5" w:rsidRDefault="00AE3F6F" w:rsidP="00887E77">
      <w:pPr>
        <w:pStyle w:val="ae"/>
        <w:numPr>
          <w:ilvl w:val="0"/>
          <w:numId w:val="12"/>
        </w:numPr>
        <w:autoSpaceDE w:val="0"/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Время (единица времени — секунда); установление отношения «быстрее/медленнее на/в».</w:t>
      </w:r>
    </w:p>
    <w:p w14:paraId="0043CD71" w14:textId="77777777" w:rsidR="003F4BE5" w:rsidRPr="003F4BE5" w:rsidRDefault="00AE3F6F" w:rsidP="003F4BE5">
      <w:pPr>
        <w:pStyle w:val="ae"/>
        <w:numPr>
          <w:ilvl w:val="0"/>
          <w:numId w:val="12"/>
        </w:numPr>
        <w:autoSpaceDE w:val="0"/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Соотношение «начало, окончание, продолжительность события» в практической ситуации.</w:t>
      </w:r>
    </w:p>
    <w:p w14:paraId="4D96FDB8" w14:textId="77777777" w:rsidR="003F4BE5" w:rsidRPr="003F4BE5" w:rsidRDefault="00AE3F6F" w:rsidP="003F4BE5">
      <w:pPr>
        <w:pStyle w:val="ae"/>
        <w:numPr>
          <w:ilvl w:val="0"/>
          <w:numId w:val="12"/>
        </w:numPr>
        <w:autoSpaceDE w:val="0"/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Длина (единица длины — миллиметр, километр); соотношение между величинами в пределах тысячи.</w:t>
      </w:r>
    </w:p>
    <w:p w14:paraId="08EF5010" w14:textId="5FDF34FA" w:rsidR="003F4BE5" w:rsidRPr="003F4BE5" w:rsidRDefault="00AE3F6F" w:rsidP="003F4BE5">
      <w:pPr>
        <w:pStyle w:val="ae"/>
        <w:numPr>
          <w:ilvl w:val="0"/>
          <w:numId w:val="12"/>
        </w:numPr>
        <w:autoSpaceDE w:val="0"/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Площадь (единицы площади — квадратный метр, квадратный сантиметр, квадратный дециметр, квадратный метр).</w:t>
      </w:r>
    </w:p>
    <w:p w14:paraId="11003962" w14:textId="3E8E42A1" w:rsidR="003F4BE5" w:rsidRPr="003F4BE5" w:rsidRDefault="003F4BE5" w:rsidP="003F4BE5">
      <w:pPr>
        <w:pStyle w:val="ae"/>
        <w:autoSpaceDE w:val="0"/>
        <w:autoSpaceDN w:val="0"/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Арифметические действия</w:t>
      </w:r>
    </w:p>
    <w:p w14:paraId="6803DCAD" w14:textId="7C41F209" w:rsidR="00900A19" w:rsidRPr="003F4BE5" w:rsidRDefault="00AE3F6F" w:rsidP="003F4BE5">
      <w:pPr>
        <w:pStyle w:val="ae"/>
        <w:numPr>
          <w:ilvl w:val="0"/>
          <w:numId w:val="12"/>
        </w:numPr>
        <w:autoSpaceDE w:val="0"/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Устные вычисления, сводимые к действиям в пределах 100 (табличное и внетабличное умножение, деление, действия с круглыми числами).</w:t>
      </w:r>
    </w:p>
    <w:p w14:paraId="7735B621" w14:textId="77777777" w:rsidR="00900A19" w:rsidRPr="003F4BE5" w:rsidRDefault="00AE3F6F" w:rsidP="003F4BE5">
      <w:pPr>
        <w:pStyle w:val="ae"/>
        <w:numPr>
          <w:ilvl w:val="0"/>
          <w:numId w:val="13"/>
        </w:numPr>
        <w:autoSpaceDE w:val="0"/>
        <w:autoSpaceDN w:val="0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Письменное сложение, вычитание чисел в пределах 1000. Действия с числами 0 и 1.</w:t>
      </w:r>
    </w:p>
    <w:p w14:paraId="57CDC3A7" w14:textId="77777777" w:rsidR="003F4BE5" w:rsidRPr="003F4BE5" w:rsidRDefault="00AE3F6F" w:rsidP="003F4BE5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Письменное умножение в столбик, письменное деление уголком. </w:t>
      </w:r>
    </w:p>
    <w:p w14:paraId="725F19A0" w14:textId="77777777" w:rsidR="003F4BE5" w:rsidRPr="003F4BE5" w:rsidRDefault="00AE3F6F" w:rsidP="003F4BE5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Письменное умножение, деление на однозначное число в пределах 100.</w:t>
      </w:r>
    </w:p>
    <w:p w14:paraId="7DEC6BAF" w14:textId="77777777" w:rsidR="003F4BE5" w:rsidRPr="003F4BE5" w:rsidRDefault="00AE3F6F" w:rsidP="003F4BE5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Проверка результата вычисления (прикидка или оценка результата, обратное действие, применение алгоритма, использование калькулятора).</w:t>
      </w:r>
    </w:p>
    <w:p w14:paraId="35135F55" w14:textId="77777777" w:rsidR="003F4BE5" w:rsidRPr="003F4BE5" w:rsidRDefault="00AE3F6F" w:rsidP="003F4BE5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Переместительное, сочетательное свойства сложения, умножения при вычислениях.</w:t>
      </w:r>
    </w:p>
    <w:p w14:paraId="0B31D34F" w14:textId="77777777" w:rsidR="003F4BE5" w:rsidRPr="003F4BE5" w:rsidRDefault="00AE3F6F" w:rsidP="003F4BE5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Нахождение неизвестного компонента арифметического действия.</w:t>
      </w:r>
    </w:p>
    <w:p w14:paraId="7B3BFB8F" w14:textId="77777777" w:rsidR="003F4BE5" w:rsidRPr="003F4BE5" w:rsidRDefault="00AE3F6F" w:rsidP="003F4BE5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Порядок действий в числовом выражении, значение числового выражения, содержащего несколько действий (со скобками/без скобок), с вычислениями в пределах 1000.</w:t>
      </w:r>
    </w:p>
    <w:p w14:paraId="54CE47C5" w14:textId="40374CA7" w:rsidR="003F4BE5" w:rsidRPr="00CA13F5" w:rsidRDefault="00AE3F6F" w:rsidP="00887E77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Однородные величины: сложение и вычитание</w:t>
      </w:r>
      <w:r w:rsid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24846A60" w14:textId="534BA3EF" w:rsidR="00CA13F5" w:rsidRDefault="00CA13F5" w:rsidP="00CA13F5">
      <w:p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7DCE6FC" w14:textId="10961F40" w:rsidR="00CA13F5" w:rsidRDefault="00CA13F5" w:rsidP="00CA13F5">
      <w:p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A399B96" w14:textId="77777777" w:rsidR="00CA13F5" w:rsidRPr="00CA13F5" w:rsidRDefault="00CA13F5" w:rsidP="00CA13F5">
      <w:p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BAD7817" w14:textId="77777777" w:rsidR="003F4BE5" w:rsidRPr="003F4BE5" w:rsidRDefault="00AE3F6F" w:rsidP="003F4BE5">
      <w:pPr>
        <w:pStyle w:val="ae"/>
        <w:autoSpaceDE w:val="0"/>
        <w:autoSpaceDN w:val="0"/>
        <w:spacing w:after="0"/>
        <w:ind w:left="360"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Текстовые задачи</w:t>
      </w:r>
    </w:p>
    <w:p w14:paraId="594E8B28" w14:textId="3F12B251" w:rsidR="003F4BE5" w:rsidRPr="003F4BE5" w:rsidRDefault="00AE3F6F" w:rsidP="003F4BE5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Работа с текстовой задачей: анализ данных и отношений, представление на модели, планирование хода решения задачи, решение арифметическим способом. </w:t>
      </w:r>
    </w:p>
    <w:p w14:paraId="105B8603" w14:textId="77777777" w:rsidR="003F4BE5" w:rsidRPr="003F4BE5" w:rsidRDefault="00AE3F6F" w:rsidP="003F4BE5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Задачи на понимание смысла арифметических действий (в том числе деления с остатком), отношений (больше/меньше на/в), зависимостей (купля продажа, расчёт времени, количества), на сравнение (разностное, кратное). </w:t>
      </w:r>
    </w:p>
    <w:p w14:paraId="63A96952" w14:textId="353D6BC0" w:rsidR="003F4BE5" w:rsidRPr="003F4BE5" w:rsidRDefault="00AE3F6F" w:rsidP="003F4BE5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Запись решения задачи по действиям и с помощью числового выражения. Проверка решения и оценка полученного результата.</w:t>
      </w:r>
    </w:p>
    <w:p w14:paraId="21D0A760" w14:textId="77777777" w:rsidR="003F4BE5" w:rsidRPr="003F4BE5" w:rsidRDefault="00AE3F6F" w:rsidP="00887E77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Доля величины: половина, треть, четверть, пятая, десятая часть в практической ситуации; сравнение долей одной величины. Задачи на нахождение доли величины.</w:t>
      </w:r>
    </w:p>
    <w:p w14:paraId="5AECB4B9" w14:textId="77777777" w:rsidR="003F4BE5" w:rsidRPr="003F4BE5" w:rsidRDefault="00AE3F6F" w:rsidP="003F4BE5">
      <w:pPr>
        <w:pStyle w:val="ae"/>
        <w:autoSpaceDE w:val="0"/>
        <w:autoSpaceDN w:val="0"/>
        <w:spacing w:after="0"/>
        <w:ind w:left="360"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Пространственные отношения и геометрические фигуры</w:t>
      </w:r>
    </w:p>
    <w:p w14:paraId="7ECEAB86" w14:textId="77777777" w:rsidR="003F4BE5" w:rsidRPr="003F4BE5" w:rsidRDefault="00AE3F6F" w:rsidP="00887E77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Конструирование геометрических фигур (разбиение фигуры на части, составление фигуры из частей).</w:t>
      </w:r>
    </w:p>
    <w:p w14:paraId="418915B7" w14:textId="77777777" w:rsidR="003F4BE5" w:rsidRPr="003F4BE5" w:rsidRDefault="00AE3F6F" w:rsidP="00887E77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Перим</w:t>
      </w:r>
      <w:r w:rsidR="006B711E"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етр многоугольника: измерение, вычисление, запись равенства.</w:t>
      </w:r>
    </w:p>
    <w:p w14:paraId="638F271E" w14:textId="77777777" w:rsidR="003F4BE5" w:rsidRPr="003F4BE5" w:rsidRDefault="00AE3F6F" w:rsidP="00887E77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Измерение площади, запись результата измерения в квадратных сантиметрах.</w:t>
      </w:r>
    </w:p>
    <w:p w14:paraId="789CB0FC" w14:textId="77777777" w:rsidR="003F4BE5" w:rsidRPr="003F4BE5" w:rsidRDefault="00AE3F6F" w:rsidP="00887E77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Вычисление площади прямоугольника (квадрата) с заданными сторонами, запись равенства. </w:t>
      </w:r>
    </w:p>
    <w:p w14:paraId="33078697" w14:textId="77777777" w:rsidR="003F4BE5" w:rsidRPr="003F4BE5" w:rsidRDefault="00AE3F6F" w:rsidP="00887E77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Изображение на клетчатой бумаге прямоугольника с заданным значением площади. </w:t>
      </w:r>
    </w:p>
    <w:p w14:paraId="77ED8042" w14:textId="77777777" w:rsidR="003F4BE5" w:rsidRPr="003F4BE5" w:rsidRDefault="00AE3F6F" w:rsidP="00887E77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Сравнение площадей фигур с помощью наложения.</w:t>
      </w:r>
    </w:p>
    <w:p w14:paraId="24C003B4" w14:textId="77777777" w:rsidR="003F4BE5" w:rsidRPr="003F4BE5" w:rsidRDefault="00AE3F6F" w:rsidP="003F4BE5">
      <w:pPr>
        <w:pStyle w:val="ae"/>
        <w:autoSpaceDE w:val="0"/>
        <w:autoSpaceDN w:val="0"/>
        <w:spacing w:after="0"/>
        <w:ind w:left="360"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Математическая информация</w:t>
      </w:r>
    </w:p>
    <w:p w14:paraId="6BE73B88" w14:textId="77777777" w:rsidR="003F4BE5" w:rsidRPr="003F4BE5" w:rsidRDefault="00AE3F6F" w:rsidP="003F4BE5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Классификация объектов по двум признакам.</w:t>
      </w:r>
    </w:p>
    <w:p w14:paraId="5CD858A9" w14:textId="77777777" w:rsidR="003F4BE5" w:rsidRPr="003F4BE5" w:rsidRDefault="00AE3F6F" w:rsidP="003F4BE5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Верные (истинные) и неверные (ложные) утверждения: конструирование, проверка. </w:t>
      </w:r>
    </w:p>
    <w:p w14:paraId="78A26F26" w14:textId="77777777" w:rsidR="003F4BE5" w:rsidRPr="003F4BE5" w:rsidRDefault="00AE3F6F" w:rsidP="003F4BE5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Логические рассуждения со связками «если …, то …», «поэтому», «значит».</w:t>
      </w:r>
    </w:p>
    <w:p w14:paraId="101C8DCC" w14:textId="77777777" w:rsidR="003F4BE5" w:rsidRPr="003F4BE5" w:rsidRDefault="00AE3F6F" w:rsidP="00887E77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поездов); внесение данных в таблицу; дополнение чертежа данными.</w:t>
      </w:r>
    </w:p>
    <w:p w14:paraId="7029F8FC" w14:textId="77777777" w:rsidR="003F4BE5" w:rsidRPr="003F4BE5" w:rsidRDefault="00AE3F6F" w:rsidP="003F4BE5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14:paraId="6ED36DA3" w14:textId="4021EA65" w:rsidR="003F4BE5" w:rsidRPr="003F4BE5" w:rsidRDefault="00AE3F6F" w:rsidP="003F4BE5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14:paraId="5516A336" w14:textId="77777777" w:rsidR="003F4BE5" w:rsidRPr="003F4BE5" w:rsidRDefault="00AE3F6F" w:rsidP="00887E77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</w:t>
      </w:r>
    </w:p>
    <w:p w14:paraId="54974170" w14:textId="77777777" w:rsidR="003F4BE5" w:rsidRPr="003F4BE5" w:rsidRDefault="00AE3F6F" w:rsidP="003F4BE5">
      <w:pPr>
        <w:pStyle w:val="ae"/>
        <w:autoSpaceDE w:val="0"/>
        <w:autoSpaceDN w:val="0"/>
        <w:spacing w:after="0"/>
        <w:ind w:left="360"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УНИВЕРСАЛЬНЫЕ УЧЕБНЫЕ ДЕЙСТВИЯ</w:t>
      </w:r>
    </w:p>
    <w:p w14:paraId="44D7FBD8" w14:textId="77777777" w:rsidR="003F4BE5" w:rsidRPr="003F4BE5" w:rsidRDefault="00AE3F6F" w:rsidP="003F4BE5">
      <w:pPr>
        <w:pStyle w:val="ae"/>
        <w:autoSpaceDE w:val="0"/>
        <w:autoSpaceDN w:val="0"/>
        <w:spacing w:after="0"/>
        <w:ind w:left="360"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Универсальные познавательные учебные действия:</w:t>
      </w:r>
    </w:p>
    <w:p w14:paraId="601C8919" w14:textId="77777777" w:rsidR="003F4BE5" w:rsidRPr="003F4BE5" w:rsidRDefault="00AE3F6F" w:rsidP="00887E77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сравнивать математические объекты (числа, величины, геометрические фигуры); </w:t>
      </w:r>
    </w:p>
    <w:p w14:paraId="720AE158" w14:textId="77777777" w:rsidR="003F4BE5" w:rsidRPr="003F4BE5" w:rsidRDefault="00AE3F6F" w:rsidP="00887E77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выбирать приём вычисления, выполнения действия; конструировать геометрические фигуры; </w:t>
      </w:r>
    </w:p>
    <w:p w14:paraId="618908A2" w14:textId="77777777" w:rsidR="003F4BE5" w:rsidRPr="003F4BE5" w:rsidRDefault="00AE3F6F" w:rsidP="00887E77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классифицировать объекты (числа, величины, геометрические фигуры, текстовые задачи в одно действие) по выбранному признаку; </w:t>
      </w:r>
    </w:p>
    <w:p w14:paraId="720E1564" w14:textId="77777777" w:rsidR="003F4BE5" w:rsidRPr="003F4BE5" w:rsidRDefault="00AE3F6F" w:rsidP="00887E77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прикидывать размеры фигуры, её элементов; понимать смысл зависимостей и математических отношений, описанных в задаче; </w:t>
      </w:r>
    </w:p>
    <w:p w14:paraId="7778C2F1" w14:textId="77777777" w:rsidR="003F4BE5" w:rsidRPr="003F4BE5" w:rsidRDefault="00AE3F6F" w:rsidP="00887E77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различать и использовать разные приёмы и алгоритмы вычисления; </w:t>
      </w:r>
    </w:p>
    <w:p w14:paraId="21F60383" w14:textId="77777777" w:rsidR="003F4BE5" w:rsidRPr="003F4BE5" w:rsidRDefault="00AE3F6F" w:rsidP="00887E77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выбирать метод решения (моделирование ситуации, перебор вариантов, использование алгоритма); </w:t>
      </w:r>
    </w:p>
    <w:p w14:paraId="44378D54" w14:textId="77777777" w:rsidR="003F4BE5" w:rsidRPr="003F4BE5" w:rsidRDefault="00AE3F6F" w:rsidP="00887E77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соотносить начало, окончание, продолжительность события в практической ситуации; составлять ряд чисел (величин, геометрических фигур) по самостоятельно выбранному правилу; моделировать предложенную практическую ситуацию; </w:t>
      </w:r>
    </w:p>
    <w:p w14:paraId="7D48A720" w14:textId="77777777" w:rsidR="003F4BE5" w:rsidRPr="003F4BE5" w:rsidRDefault="00AE3F6F" w:rsidP="00887E77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устанавливать последовательность событий, действий сюжета текстовой задачи.</w:t>
      </w:r>
    </w:p>
    <w:p w14:paraId="73176739" w14:textId="77777777" w:rsidR="003F4BE5" w:rsidRPr="003F4BE5" w:rsidRDefault="00AE3F6F" w:rsidP="003F4BE5">
      <w:pPr>
        <w:pStyle w:val="ae"/>
        <w:autoSpaceDE w:val="0"/>
        <w:autoSpaceDN w:val="0"/>
        <w:spacing w:after="0"/>
        <w:ind w:left="360"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Работа с информацией:</w:t>
      </w:r>
    </w:p>
    <w:p w14:paraId="321A5B70" w14:textId="77777777" w:rsidR="003F4BE5" w:rsidRPr="003F4BE5" w:rsidRDefault="00AE3F6F" w:rsidP="00887E77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читать информацию, представленную в разных формах; </w:t>
      </w:r>
    </w:p>
    <w:p w14:paraId="5835721F" w14:textId="77777777" w:rsidR="003F4BE5" w:rsidRPr="003F4BE5" w:rsidRDefault="00AE3F6F" w:rsidP="00887E77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извлекать и интерпретировать числовые данные, представленные в таблице, на диаграмме; </w:t>
      </w:r>
    </w:p>
    <w:p w14:paraId="0D5041ED" w14:textId="77777777" w:rsidR="003F4BE5" w:rsidRPr="003F4BE5" w:rsidRDefault="00AE3F6F" w:rsidP="00887E77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заполнять таблицы сложения и умножения, дополнять данными чертеж; устанавливать соответствие между различными записями решения задачи; </w:t>
      </w:r>
    </w:p>
    <w:p w14:paraId="1A4EB3B2" w14:textId="77777777" w:rsidR="003F4BE5" w:rsidRPr="003F4BE5" w:rsidRDefault="00AE3F6F" w:rsidP="00887E77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14:paraId="36AC7C14" w14:textId="77777777" w:rsidR="003F4BE5" w:rsidRPr="003F4BE5" w:rsidRDefault="00AE3F6F" w:rsidP="003F4BE5">
      <w:pPr>
        <w:pStyle w:val="ae"/>
        <w:autoSpaceDE w:val="0"/>
        <w:autoSpaceDN w:val="0"/>
        <w:spacing w:after="0"/>
        <w:ind w:left="360"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Универсальные коммуникативные учебные действия:</w:t>
      </w:r>
    </w:p>
    <w:p w14:paraId="00CBAFD2" w14:textId="77777777" w:rsidR="003F4BE5" w:rsidRPr="003F4BE5" w:rsidRDefault="00AE3F6F" w:rsidP="00887E77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использовать математическую терминологию для описания отношений и зависимостей; </w:t>
      </w:r>
    </w:p>
    <w:p w14:paraId="5CEFB30D" w14:textId="77777777" w:rsidR="003F4BE5" w:rsidRDefault="006B711E" w:rsidP="00887E77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hAnsi="Times New Roman" w:cs="Times New Roman"/>
          <w:sz w:val="28"/>
          <w:szCs w:val="28"/>
          <w:lang w:val="ru-RU"/>
        </w:rPr>
        <w:t>строить речевые высказывания для решения задач; составлять текстовую задачу;</w:t>
      </w:r>
    </w:p>
    <w:p w14:paraId="5708180E" w14:textId="77777777" w:rsidR="003F4BE5" w:rsidRPr="003F4BE5" w:rsidRDefault="00AE3F6F" w:rsidP="00887E77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объяснять на примерах отношения «больше/меньше на </w:t>
      </w:r>
      <w:proofErr w:type="gramStart"/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… »</w:t>
      </w:r>
      <w:proofErr w:type="gramEnd"/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«больше/меньше в … », «равно»; использовать математическую символику для составления числовых выражений; </w:t>
      </w:r>
    </w:p>
    <w:p w14:paraId="27EEFE0B" w14:textId="77777777" w:rsidR="003F4BE5" w:rsidRPr="003F4BE5" w:rsidRDefault="00AE3F6F" w:rsidP="00887E77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выбирать, осуществлять переход от одних </w:t>
      </w:r>
      <w:proofErr w:type="gramStart"/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единиц  измерения</w:t>
      </w:r>
      <w:proofErr w:type="gramEnd"/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величины к другим в</w:t>
      </w:r>
      <w:r w:rsidR="005B65C3"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соответствии с практической ситуацией; </w:t>
      </w:r>
    </w:p>
    <w:p w14:paraId="73AAFDC5" w14:textId="77777777" w:rsidR="003F4BE5" w:rsidRPr="003F4BE5" w:rsidRDefault="00AE3F6F" w:rsidP="003F4BE5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участвовать в обсуждении ошибок в ходе и результате выполнения вычисления.</w:t>
      </w:r>
    </w:p>
    <w:p w14:paraId="72609BD5" w14:textId="77777777" w:rsidR="003F4BE5" w:rsidRPr="003F4BE5" w:rsidRDefault="00AE3F6F" w:rsidP="003F4BE5">
      <w:pPr>
        <w:pStyle w:val="ae"/>
        <w:autoSpaceDE w:val="0"/>
        <w:autoSpaceDN w:val="0"/>
        <w:spacing w:after="0"/>
        <w:ind w:left="360"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Универсальные регулятивные учебные действия:</w:t>
      </w:r>
    </w:p>
    <w:p w14:paraId="616116C2" w14:textId="77777777" w:rsidR="003F4BE5" w:rsidRPr="003F4BE5" w:rsidRDefault="00AE3F6F" w:rsidP="003F4BE5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проверять ход и результат выполнения действия; </w:t>
      </w:r>
    </w:p>
    <w:p w14:paraId="4DB9336A" w14:textId="77777777" w:rsidR="003F4BE5" w:rsidRPr="003F4BE5" w:rsidRDefault="00AE3F6F" w:rsidP="003F4BE5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вести поиск ошибок, характеризовать их и исправлять; </w:t>
      </w:r>
    </w:p>
    <w:p w14:paraId="08ED9BFB" w14:textId="77777777" w:rsidR="003F4BE5" w:rsidRPr="003F4BE5" w:rsidRDefault="00AE3F6F" w:rsidP="00887E77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формулировать ответ (вывод), подтверждать его объяснением, расчётами;</w:t>
      </w:r>
    </w:p>
    <w:p w14:paraId="4AFE9A30" w14:textId="77777777" w:rsidR="003F4BE5" w:rsidRPr="003F4BE5" w:rsidRDefault="00AE3F6F" w:rsidP="00887E77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выбирать и использовать различные приёмы прикидки и проверки правильности</w:t>
      </w:r>
      <w:r w:rsidR="006B711E"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вычисления;</w:t>
      </w:r>
    </w:p>
    <w:p w14:paraId="7F12E35F" w14:textId="77777777" w:rsidR="003F4BE5" w:rsidRPr="003F4BE5" w:rsidRDefault="00AE3F6F" w:rsidP="003F4BE5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проверять полноту и правильность заполнения таблиц сложения, </w:t>
      </w:r>
      <w:proofErr w:type="gramStart"/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умножения..</w:t>
      </w:r>
      <w:proofErr w:type="gramEnd"/>
    </w:p>
    <w:p w14:paraId="5DE68980" w14:textId="77777777" w:rsidR="003F4BE5" w:rsidRPr="003F4BE5" w:rsidRDefault="00AE3F6F" w:rsidP="003F4BE5">
      <w:pPr>
        <w:pStyle w:val="ae"/>
        <w:autoSpaceDE w:val="0"/>
        <w:autoSpaceDN w:val="0"/>
        <w:spacing w:after="0"/>
        <w:ind w:left="360"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Совместная деятельность:</w:t>
      </w:r>
    </w:p>
    <w:p w14:paraId="0E8785EF" w14:textId="77777777" w:rsidR="003F4BE5" w:rsidRPr="003F4BE5" w:rsidRDefault="00AE3F6F" w:rsidP="003F4BE5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 работе в группе или в паре выполнять предложенные задания (находить разные</w:t>
      </w:r>
      <w:r w:rsidR="005B65C3"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решения; </w:t>
      </w:r>
    </w:p>
    <w:p w14:paraId="18085323" w14:textId="77777777" w:rsidR="003F4BE5" w:rsidRPr="003F4BE5" w:rsidRDefault="00AE3F6F" w:rsidP="003F4BE5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определять с помощью цифровых и аналоговых приборов, </w:t>
      </w:r>
      <w:proofErr w:type="gramStart"/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измерительных </w:t>
      </w:r>
      <w:r w:rsid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инструментов</w:t>
      </w:r>
      <w:proofErr w:type="gramEnd"/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длину, массу, время); </w:t>
      </w:r>
    </w:p>
    <w:p w14:paraId="32E8F30E" w14:textId="77777777" w:rsidR="003F4BE5" w:rsidRPr="003F4BE5" w:rsidRDefault="00AE3F6F" w:rsidP="003F4BE5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договариваться о распределении обязанностей в совместном труде, выполнять</w:t>
      </w:r>
      <w:r w:rsid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роли</w:t>
      </w:r>
      <w:r w:rsid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руководителя, подчинённого, сдержанно принимать замечания к своей работе; </w:t>
      </w:r>
    </w:p>
    <w:p w14:paraId="0B00A1A5" w14:textId="2A2D9CE6" w:rsidR="005B65C3" w:rsidRPr="003F4BE5" w:rsidRDefault="005B65C3" w:rsidP="003F4BE5">
      <w:pPr>
        <w:pStyle w:val="ae"/>
        <w:numPr>
          <w:ilvl w:val="0"/>
          <w:numId w:val="13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hAnsi="Times New Roman" w:cs="Times New Roman"/>
          <w:sz w:val="28"/>
          <w:szCs w:val="28"/>
          <w:lang w:val="ru-RU"/>
        </w:rPr>
        <w:t>выполнять совместно прикидку и оценку результата выполнения общей работы.</w:t>
      </w:r>
    </w:p>
    <w:p w14:paraId="73C08AFD" w14:textId="77777777" w:rsidR="003F4BE5" w:rsidRPr="003F4BE5" w:rsidRDefault="003F4BE5" w:rsidP="003F4BE5">
      <w:pPr>
        <w:autoSpaceDE w:val="0"/>
        <w:autoSpaceDN w:val="0"/>
        <w:spacing w:after="0"/>
        <w:ind w:right="14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ПЛАНИРУЕМЫЕ ОБРАЗОВАТЕЛЬНЫЕ РЕЗУЛЬТАТЫ</w:t>
      </w:r>
    </w:p>
    <w:p w14:paraId="3CA10286" w14:textId="77777777" w:rsidR="003F4BE5" w:rsidRPr="003F4BE5" w:rsidRDefault="003F4BE5" w:rsidP="003F4BE5">
      <w:pPr>
        <w:autoSpaceDE w:val="0"/>
        <w:autoSpaceDN w:val="0"/>
        <w:spacing w:after="0"/>
        <w:ind w:right="1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Изучение математики в 3 классе направлено на достижение обучающимися личностных, метапредметных и предметных результатов освоения учебного предмета.</w:t>
      </w:r>
    </w:p>
    <w:p w14:paraId="07EA96D7" w14:textId="77777777" w:rsidR="003F4BE5" w:rsidRPr="003F4BE5" w:rsidRDefault="003F4BE5" w:rsidP="003F4BE5">
      <w:pPr>
        <w:autoSpaceDE w:val="0"/>
        <w:autoSpaceDN w:val="0"/>
        <w:spacing w:after="0"/>
        <w:ind w:right="14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ЛИЧНОСТНЫЕ РЕЗУЛЬТАТЫ</w:t>
      </w:r>
    </w:p>
    <w:p w14:paraId="68AF7E58" w14:textId="77777777" w:rsidR="003F4BE5" w:rsidRDefault="003F4BE5" w:rsidP="003F4BE5">
      <w:pPr>
        <w:autoSpaceDE w:val="0"/>
        <w:autoSpaceDN w:val="0"/>
        <w:spacing w:after="0"/>
        <w:ind w:right="1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результате изучения предмета «Математика» у обучающегося будут сформированы следующие личностные результаты:</w:t>
      </w:r>
    </w:p>
    <w:p w14:paraId="03368751" w14:textId="77777777" w:rsidR="003F4BE5" w:rsidRPr="003F4BE5" w:rsidRDefault="00AE3F6F" w:rsidP="003F4BE5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осознавать необходимость изучения математики для адаптации к жизненным ситуациям, для развития общей культуры человека; </w:t>
      </w:r>
    </w:p>
    <w:p w14:paraId="0BC85BCF" w14:textId="77777777" w:rsidR="003F4BE5" w:rsidRPr="003F4BE5" w:rsidRDefault="00AE3F6F" w:rsidP="003F4BE5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развития способности мыслить, рассуждать, выдвигать предположения и доказывать или опровергать их; </w:t>
      </w:r>
    </w:p>
    <w:p w14:paraId="76E190CA" w14:textId="77777777" w:rsidR="003F4BE5" w:rsidRPr="003F4BE5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08355CCF" w14:textId="77777777" w:rsidR="003F4BE5" w:rsidRPr="003F4BE5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осваивать навыки организации безопасного поведения в информационной среде; </w:t>
      </w:r>
    </w:p>
    <w:p w14:paraId="632869A0" w14:textId="77777777" w:rsidR="003F4BE5" w:rsidRPr="003F4BE5" w:rsidRDefault="00AE3F6F" w:rsidP="003F4BE5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14:paraId="7D02FE52" w14:textId="77777777" w:rsidR="003F4BE5" w:rsidRPr="003F4BE5" w:rsidRDefault="00AE3F6F" w:rsidP="003F4BE5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14:paraId="64461737" w14:textId="77777777" w:rsidR="003F4BE5" w:rsidRPr="003F4BE5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14:paraId="7F8D69FE" w14:textId="77777777" w:rsidR="003F4BE5" w:rsidRPr="003F4BE5" w:rsidRDefault="00AE3F6F" w:rsidP="003F4BE5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оценивать свои успехи в изучении математики, намечать пути устранения трудностей; </w:t>
      </w:r>
    </w:p>
    <w:p w14:paraId="17393FA5" w14:textId="77777777" w:rsidR="003F4BE5" w:rsidRPr="003F4BE5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стремиться углублять свои математические знания и умения; пользоваться разнообразными информационными средства ми для решения предложенных и самостоятельно выбранных учебных проблем, задач.</w:t>
      </w:r>
    </w:p>
    <w:p w14:paraId="4CABB1C2" w14:textId="77777777" w:rsidR="003F4BE5" w:rsidRPr="003F4BE5" w:rsidRDefault="00AE3F6F" w:rsidP="003F4BE5">
      <w:pPr>
        <w:pStyle w:val="ae"/>
        <w:autoSpaceDE w:val="0"/>
        <w:autoSpaceDN w:val="0"/>
        <w:spacing w:after="0"/>
        <w:ind w:left="360"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14:paraId="1F8E05A2" w14:textId="77777777" w:rsidR="003F4BE5" w:rsidRPr="003F4BE5" w:rsidRDefault="00AE3F6F" w:rsidP="003F4BE5">
      <w:p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 концу обучения у обучающегося формируются следующие универсальные учебные действия.</w:t>
      </w:r>
    </w:p>
    <w:p w14:paraId="5946A6EA" w14:textId="77777777" w:rsidR="003F4BE5" w:rsidRPr="003F4BE5" w:rsidRDefault="00AE3F6F" w:rsidP="003F4BE5">
      <w:pPr>
        <w:pStyle w:val="ae"/>
        <w:autoSpaceDE w:val="0"/>
        <w:autoSpaceDN w:val="0"/>
        <w:spacing w:after="0"/>
        <w:ind w:left="360"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3F4B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Универсальные  познавательные</w:t>
      </w:r>
      <w:proofErr w:type="gramEnd"/>
      <w:r w:rsidRPr="003F4B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учебные действия</w:t>
      </w:r>
    </w:p>
    <w:p w14:paraId="35C9380F" w14:textId="77777777" w:rsidR="003F4BE5" w:rsidRPr="003F4BE5" w:rsidRDefault="00AE3F6F" w:rsidP="003F4BE5">
      <w:pPr>
        <w:pStyle w:val="ae"/>
        <w:autoSpaceDE w:val="0"/>
        <w:autoSpaceDN w:val="0"/>
        <w:spacing w:after="0"/>
        <w:ind w:left="360"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1)  Базовые логические действия:</w:t>
      </w:r>
    </w:p>
    <w:p w14:paraId="0D5B67CD" w14:textId="77777777" w:rsidR="003F4BE5" w:rsidRPr="003F4BE5" w:rsidRDefault="00AE3F6F" w:rsidP="003F4BE5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устанавливать связи и зависимости между математическими объектами (часть-целое; причина-следствие; протяжённость); </w:t>
      </w:r>
    </w:p>
    <w:p w14:paraId="1A6ADA97" w14:textId="77777777" w:rsidR="003F4BE5" w:rsidRPr="003F4BE5" w:rsidRDefault="00AE3F6F" w:rsidP="003F4BE5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применять базовые логические универсальные действия: сравнение, анализ, классификация (группировка), обобщение;</w:t>
      </w:r>
    </w:p>
    <w:p w14:paraId="5669F24B" w14:textId="77777777" w:rsidR="003F4BE5" w:rsidRPr="003F4BE5" w:rsidRDefault="00AE3F6F" w:rsidP="003F4BE5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14:paraId="26CB614A" w14:textId="77777777" w:rsidR="003F4BE5" w:rsidRPr="003F4BE5" w:rsidRDefault="00AE3F6F" w:rsidP="003F4BE5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68B3440C" w14:textId="77777777" w:rsidR="003F4BE5" w:rsidRPr="003F4BE5" w:rsidRDefault="005B65C3" w:rsidP="003F4BE5">
      <w:pPr>
        <w:pStyle w:val="ae"/>
        <w:autoSpaceDE w:val="0"/>
        <w:autoSpaceDN w:val="0"/>
        <w:spacing w:after="0"/>
        <w:ind w:left="360"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ru-RU"/>
        </w:rPr>
        <w:t>2)  Базовые исследовательские действия:</w:t>
      </w:r>
    </w:p>
    <w:p w14:paraId="422E3AEE" w14:textId="77777777" w:rsidR="003F4BE5" w:rsidRPr="003F4BE5" w:rsidRDefault="00AE3F6F" w:rsidP="003F4BE5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проявлять способность ориентироваться в учебном материале разных разделов курса математики; </w:t>
      </w:r>
    </w:p>
    <w:p w14:paraId="52B61C3D" w14:textId="77777777" w:rsidR="003F4BE5" w:rsidRPr="003F4BE5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понимать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</w:p>
    <w:p w14:paraId="7DF6ED81" w14:textId="77777777" w:rsidR="003F4BE5" w:rsidRPr="003F4BE5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применять изученные методы познания (измерение, моделирование, перебор вариантов)</w:t>
      </w:r>
    </w:p>
    <w:p w14:paraId="683E5036" w14:textId="77777777" w:rsidR="003F4BE5" w:rsidRPr="003F4BE5" w:rsidRDefault="00AE3F6F" w:rsidP="003F4BE5">
      <w:pPr>
        <w:pStyle w:val="ae"/>
        <w:autoSpaceDE w:val="0"/>
        <w:autoSpaceDN w:val="0"/>
        <w:spacing w:after="0"/>
        <w:ind w:left="360"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3)  Работа с информацией:</w:t>
      </w:r>
    </w:p>
    <w:p w14:paraId="43FF6631" w14:textId="77777777" w:rsidR="003F4BE5" w:rsidRPr="003F4BE5" w:rsidRDefault="00AE3F6F" w:rsidP="003F4BE5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находить и использовать для решения учебных задач текстовую, графическую информацию в разных источниках информационной среды; </w:t>
      </w:r>
    </w:p>
    <w:p w14:paraId="15AA27DE" w14:textId="77777777" w:rsidR="003F4BE5" w:rsidRPr="003F4BE5" w:rsidRDefault="00AE3F6F" w:rsidP="003F4BE5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читать, интерпретировать графически представленную информацию (схему, таблицу, диаграмму, другую модель); </w:t>
      </w:r>
    </w:p>
    <w:p w14:paraId="27C590BF" w14:textId="77777777" w:rsidR="003F4BE5" w:rsidRPr="003F4BE5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</w:p>
    <w:p w14:paraId="773E446A" w14:textId="77777777" w:rsidR="003F4BE5" w:rsidRPr="003F4BE5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14:paraId="5DF170CA" w14:textId="77777777" w:rsidR="003F4BE5" w:rsidRPr="003F4BE5" w:rsidRDefault="00AE3F6F" w:rsidP="003F4BE5">
      <w:pPr>
        <w:pStyle w:val="ae"/>
        <w:autoSpaceDE w:val="0"/>
        <w:autoSpaceDN w:val="0"/>
        <w:spacing w:after="0"/>
        <w:ind w:left="360"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Универсальные коммуникативные учебные действия:</w:t>
      </w:r>
    </w:p>
    <w:p w14:paraId="7729A7A0" w14:textId="77777777" w:rsidR="003F4BE5" w:rsidRPr="003F4BE5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конструировать утверждения, проверять их истинность; строить логическое рассуждение;</w:t>
      </w:r>
    </w:p>
    <w:p w14:paraId="0976DF26" w14:textId="77777777" w:rsidR="003F4BE5" w:rsidRPr="003F4BE5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14:paraId="00F4001B" w14:textId="77777777" w:rsidR="003F4BE5" w:rsidRPr="003F4BE5" w:rsidRDefault="00AE3F6F" w:rsidP="003F4BE5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формулировать ответ;</w:t>
      </w:r>
    </w:p>
    <w:p w14:paraId="13897F22" w14:textId="77777777" w:rsidR="003F4BE5" w:rsidRPr="003F4BE5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комментировать процесс вычисления, построения, решения; объяснять полученный ответ с использованием изученной терминологии;</w:t>
      </w:r>
    </w:p>
    <w:p w14:paraId="40C87342" w14:textId="77777777" w:rsidR="003F4BE5" w:rsidRPr="003F4BE5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45316187" w14:textId="77777777" w:rsidR="003F4BE5" w:rsidRPr="003F4BE5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588154CA" w14:textId="77777777" w:rsidR="003F4BE5" w:rsidRPr="003F4BE5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ориентироваться в алгоритмах: воспроизводить, дополнять, исправлять деформированные;</w:t>
      </w:r>
    </w:p>
    <w:p w14:paraId="670CB30B" w14:textId="77777777" w:rsidR="003F4BE5" w:rsidRPr="003F4BE5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составлять по аналогии;</w:t>
      </w:r>
    </w:p>
    <w:p w14:paraId="6E3C2CEB" w14:textId="77777777" w:rsidR="00F30347" w:rsidRPr="00F30347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F4BE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самостоятельно составлять тексты заданий, аналогичные типовым изученным.</w:t>
      </w:r>
    </w:p>
    <w:p w14:paraId="405BAEF9" w14:textId="77777777" w:rsidR="00F30347" w:rsidRPr="00F30347" w:rsidRDefault="00AE3F6F" w:rsidP="00F30347">
      <w:pPr>
        <w:pStyle w:val="ae"/>
        <w:autoSpaceDE w:val="0"/>
        <w:autoSpaceDN w:val="0"/>
        <w:spacing w:after="0"/>
        <w:ind w:left="360"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Универсальные регулятивные учебные действия:</w:t>
      </w:r>
    </w:p>
    <w:p w14:paraId="28B2FAB8" w14:textId="77777777" w:rsidR="00F30347" w:rsidRPr="00F30347" w:rsidRDefault="00AE3F6F" w:rsidP="00F30347">
      <w:pPr>
        <w:pStyle w:val="ae"/>
        <w:autoSpaceDE w:val="0"/>
        <w:autoSpaceDN w:val="0"/>
        <w:spacing w:after="0"/>
        <w:ind w:left="360"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1)  Самоорганизация:</w:t>
      </w:r>
    </w:p>
    <w:p w14:paraId="60EC9783" w14:textId="77777777" w:rsidR="00F30347" w:rsidRPr="00F30347" w:rsidRDefault="00AE3F6F" w:rsidP="00F3034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планировать этапы предстоящей работы, определять последовательность учебных действий; </w:t>
      </w:r>
    </w:p>
    <w:p w14:paraId="503E1C52" w14:textId="77777777" w:rsidR="00F30347" w:rsidRPr="00F30347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14:paraId="61BC598E" w14:textId="77777777" w:rsidR="00F30347" w:rsidRPr="00F30347" w:rsidRDefault="00AE3F6F" w:rsidP="00F30347">
      <w:pPr>
        <w:pStyle w:val="ae"/>
        <w:autoSpaceDE w:val="0"/>
        <w:autoSpaceDN w:val="0"/>
        <w:spacing w:after="0"/>
        <w:ind w:left="360"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2)  Самоконтроль:</w:t>
      </w:r>
    </w:p>
    <w:p w14:paraId="163A072D" w14:textId="77777777" w:rsidR="00F30347" w:rsidRPr="00F30347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осуществлять контроль процесса и результата своей деятельности, объективно оценивать их; </w:t>
      </w:r>
    </w:p>
    <w:p w14:paraId="63DAB9D6" w14:textId="77777777" w:rsidR="00F30347" w:rsidRPr="00F30347" w:rsidRDefault="005B65C3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выбирать и при необходимости корректировать способы действий; </w:t>
      </w:r>
    </w:p>
    <w:p w14:paraId="3096199B" w14:textId="77777777" w:rsidR="00F30347" w:rsidRPr="00F30347" w:rsidRDefault="00AE3F6F" w:rsidP="00F3034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находить ошибки в своей работе, устанавливать их причины, вести поиск</w:t>
      </w:r>
      <w:r w:rsidR="005B65C3"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путей преодоления ошибок.</w:t>
      </w:r>
    </w:p>
    <w:p w14:paraId="4510FBCC" w14:textId="77777777" w:rsidR="00F30347" w:rsidRPr="00F30347" w:rsidRDefault="00AE3F6F" w:rsidP="00F30347">
      <w:pPr>
        <w:pStyle w:val="ae"/>
        <w:autoSpaceDE w:val="0"/>
        <w:autoSpaceDN w:val="0"/>
        <w:spacing w:after="0"/>
        <w:ind w:left="360"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/>
        </w:rPr>
        <w:t>3)  Самооценка:</w:t>
      </w:r>
    </w:p>
    <w:p w14:paraId="34047ACD" w14:textId="77777777" w:rsidR="00F30347" w:rsidRPr="00F30347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14:paraId="6745C132" w14:textId="77777777" w:rsidR="00F30347" w:rsidRPr="00F30347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оценивать рациональность своих действий, давать им качественную характеристику.</w:t>
      </w:r>
    </w:p>
    <w:p w14:paraId="7584FCB3" w14:textId="77777777" w:rsidR="00F30347" w:rsidRPr="00F30347" w:rsidRDefault="00AE3F6F" w:rsidP="00F30347">
      <w:pPr>
        <w:pStyle w:val="ae"/>
        <w:autoSpaceDE w:val="0"/>
        <w:autoSpaceDN w:val="0"/>
        <w:spacing w:after="0"/>
        <w:ind w:left="360"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Совместная деятельность:</w:t>
      </w:r>
    </w:p>
    <w:p w14:paraId="6D84088D" w14:textId="77777777" w:rsidR="00F30347" w:rsidRPr="00F30347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контрпримеров); </w:t>
      </w:r>
    </w:p>
    <w:p w14:paraId="6E1C6996" w14:textId="77777777" w:rsidR="00F30347" w:rsidRPr="00F30347" w:rsidRDefault="00AE3F6F" w:rsidP="00F3034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согласовывать  мнения</w:t>
      </w:r>
      <w:proofErr w:type="gramEnd"/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 ходе поиска доказательств, выбора рационального способа, анализа информации;</w:t>
      </w:r>
    </w:p>
    <w:p w14:paraId="6760A0AA" w14:textId="77777777" w:rsidR="00F30347" w:rsidRPr="00F30347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788E348C" w14:textId="77777777" w:rsidR="00F30347" w:rsidRPr="00F30347" w:rsidRDefault="00AE3F6F" w:rsidP="00F30347">
      <w:pPr>
        <w:pStyle w:val="ae"/>
        <w:autoSpaceDE w:val="0"/>
        <w:autoSpaceDN w:val="0"/>
        <w:spacing w:after="0"/>
        <w:ind w:left="360"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14:paraId="5039D3FC" w14:textId="77777777" w:rsidR="00F30347" w:rsidRPr="00F30347" w:rsidRDefault="00AE3F6F" w:rsidP="00F30347">
      <w:pPr>
        <w:pStyle w:val="ae"/>
        <w:autoSpaceDE w:val="0"/>
        <w:autoSpaceDN w:val="0"/>
        <w:spacing w:after="0"/>
        <w:ind w:left="360"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3 </w:t>
      </w:r>
      <w:proofErr w:type="gramStart"/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классе  обучающийся</w:t>
      </w:r>
      <w:proofErr w:type="gramEnd"/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научится:</w:t>
      </w:r>
    </w:p>
    <w:p w14:paraId="68A0B0DB" w14:textId="77777777" w:rsidR="00F30347" w:rsidRPr="00F30347" w:rsidRDefault="00AE3F6F" w:rsidP="00F3034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читать, записывать, сравнивать, упорядочивать числа в пределах 1000; </w:t>
      </w:r>
    </w:p>
    <w:p w14:paraId="175E91BD" w14:textId="77777777" w:rsidR="00F30347" w:rsidRPr="00F30347" w:rsidRDefault="00AE3F6F" w:rsidP="00F3034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находить число большее/меньшее данного числа на заданное число, в заданное число раз (в пределах 1000); </w:t>
      </w:r>
    </w:p>
    <w:p w14:paraId="3A2AE934" w14:textId="77777777" w:rsidR="00F30347" w:rsidRPr="00F30347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выполнять арифметические действия: сложение и вычитание (в пределах 100 устно, в пределах 1000 — письменно); умножение и деление на однозначное число (в пределах 100 —устно и письменно); </w:t>
      </w:r>
    </w:p>
    <w:p w14:paraId="1A22CE20" w14:textId="77777777" w:rsidR="00F30347" w:rsidRPr="00F30347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выполнять действия умножение и деление с числами 0 и 1, деление с остатком; </w:t>
      </w:r>
    </w:p>
    <w:p w14:paraId="6C6C2F67" w14:textId="77777777" w:rsidR="00F30347" w:rsidRPr="00F30347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устанавливать и соблюдать порядок действий при вычислении значения числового выражения (со скобками/без скобок), содержащего арифметические действия </w:t>
      </w:r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сложения, вычитания, умножения и деления; использовать при вычислениях переместительное и сочетательное свойства сложения; </w:t>
      </w:r>
    </w:p>
    <w:p w14:paraId="20D37FE8" w14:textId="77777777" w:rsidR="00F30347" w:rsidRPr="00F30347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находить неизвестный компонент арифметического действия; </w:t>
      </w:r>
    </w:p>
    <w:p w14:paraId="7550CDFF" w14:textId="77777777" w:rsidR="00F30347" w:rsidRPr="00F30347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рубль), </w:t>
      </w:r>
    </w:p>
    <w:p w14:paraId="0FCEF113" w14:textId="77777777" w:rsidR="00F30347" w:rsidRPr="00F30347" w:rsidRDefault="00AE3F6F" w:rsidP="00F3034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преобразовывать одни единицы данной величины в другие; </w:t>
      </w:r>
    </w:p>
    <w:p w14:paraId="5AE51CD7" w14:textId="77777777" w:rsidR="00F30347" w:rsidRPr="00F30347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определять с помощью цифровых и аналоговых приборов, измерительных инструментов длину, массу, время; </w:t>
      </w:r>
    </w:p>
    <w:p w14:paraId="3CBEFCA6" w14:textId="77777777" w:rsidR="00F30347" w:rsidRPr="00F30347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выполнять прикидку и оценку результата измерений; </w:t>
      </w:r>
    </w:p>
    <w:p w14:paraId="3D530171" w14:textId="77777777" w:rsidR="00F30347" w:rsidRPr="00F30347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определять продолжительность события; сравнивать величины длины, площади, массы, времени, стоимости, устанавливая между ними соотношение </w:t>
      </w:r>
      <w:r w:rsidR="005B65C3"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«больше/ меньше на/в»; </w:t>
      </w:r>
    </w:p>
    <w:p w14:paraId="2CB9A0CC" w14:textId="77777777" w:rsidR="00F30347" w:rsidRPr="00F30347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называть, находить долю величины (половина, четверть); </w:t>
      </w:r>
    </w:p>
    <w:p w14:paraId="49FB8FC4" w14:textId="77777777" w:rsidR="00F30347" w:rsidRPr="00F30347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сравнивать величины, выраженные долями; </w:t>
      </w:r>
    </w:p>
    <w:p w14:paraId="15D1B02B" w14:textId="77777777" w:rsidR="00F30347" w:rsidRPr="00F30347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знать и 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14:paraId="25ED13C9" w14:textId="77777777" w:rsidR="00F30347" w:rsidRPr="00F30347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выполнять сложение и вычитание однородных величин, умножение и деление величины на однозначное число; </w:t>
      </w:r>
    </w:p>
    <w:p w14:paraId="7889ED4B" w14:textId="77777777" w:rsidR="00F30347" w:rsidRPr="00F30347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решать задачи в одно, 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 </w:t>
      </w:r>
    </w:p>
    <w:p w14:paraId="424D6272" w14:textId="77777777" w:rsidR="00F30347" w:rsidRPr="00F30347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конструировать прямоугольник из данных фигур (квадратов), делить прямоугольник, многоугольник на заданные части; </w:t>
      </w:r>
    </w:p>
    <w:p w14:paraId="4CD7CEE4" w14:textId="77777777" w:rsidR="00F30347" w:rsidRPr="00F30347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сравнивать фигуры по площади (наложение, сопоставление числовых значений); </w:t>
      </w:r>
    </w:p>
    <w:p w14:paraId="38F8BB3D" w14:textId="77777777" w:rsidR="00F30347" w:rsidRPr="00F30347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находить периметр прямоугольника (квадрата), площадь прямоугольника (квадрата), используя правило/алгоритм; </w:t>
      </w:r>
    </w:p>
    <w:p w14:paraId="7E6A87BA" w14:textId="77777777" w:rsidR="00F30347" w:rsidRPr="00F30347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распознавать верные (истинные) и неверные (ложные) утверждения со словами: «все</w:t>
      </w:r>
      <w:proofErr w:type="gramStart"/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»,«</w:t>
      </w:r>
      <w:proofErr w:type="gramEnd"/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некоторые», «и», «каждый», «если…, то…»; </w:t>
      </w:r>
    </w:p>
    <w:p w14:paraId="3E5402E0" w14:textId="77777777" w:rsidR="00F30347" w:rsidRPr="00F30347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формулировать утверждение (вывод), строить логические рассуждения (одно/двухшаговые), в том числе с использованием изученных связок; </w:t>
      </w:r>
    </w:p>
    <w:p w14:paraId="317676FD" w14:textId="77777777" w:rsidR="00F30347" w:rsidRPr="00F30347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классифицировать объекты по одному, двум признакам; извлекать и использовать информацию, представленную в таблицах с данными о реальных процессах и явлениях окружающего мира (например, расписание, режим работы), в предметах повседневной жизни (например, ярлык, этикетка); </w:t>
      </w:r>
    </w:p>
    <w:p w14:paraId="16B01298" w14:textId="77777777" w:rsidR="00F30347" w:rsidRPr="00F30347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структурировать информацию: заполнять простейшие таблицы по образцу; </w:t>
      </w:r>
    </w:p>
    <w:p w14:paraId="3911B8E8" w14:textId="77777777" w:rsidR="00F30347" w:rsidRPr="00F30347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составлять план выполнения учебного задания и следовать ему; </w:t>
      </w:r>
    </w:p>
    <w:p w14:paraId="545F0F14" w14:textId="77777777" w:rsidR="00F30347" w:rsidRPr="00F30347" w:rsidRDefault="00AE3F6F" w:rsidP="00887E77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выполнять действия по алгоритму; </w:t>
      </w:r>
    </w:p>
    <w:p w14:paraId="5B27F2E0" w14:textId="77777777" w:rsidR="003B41EA" w:rsidRPr="003B41EA" w:rsidRDefault="00F30347" w:rsidP="0077131A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lastRenderedPageBreak/>
        <w:t>с</w:t>
      </w:r>
      <w:r w:rsidR="00AE3F6F" w:rsidRPr="00F303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равнивать математические объекты (находить общее, различное, уникальное); </w:t>
      </w:r>
    </w:p>
    <w:p w14:paraId="6A4F3744" w14:textId="77777777" w:rsidR="003B41EA" w:rsidRDefault="003B41EA" w:rsidP="003B41EA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41EA">
        <w:rPr>
          <w:rFonts w:ascii="Times New Roman" w:hAnsi="Times New Roman" w:cs="Times New Roman"/>
          <w:sz w:val="28"/>
          <w:szCs w:val="28"/>
          <w:lang w:val="ru-RU"/>
        </w:rPr>
        <w:t>выбирать верное решение математической задачи</w:t>
      </w:r>
    </w:p>
    <w:p w14:paraId="073A4527" w14:textId="54CD7D5D" w:rsidR="003B41EA" w:rsidRPr="003B41EA" w:rsidRDefault="003B41EA" w:rsidP="003B41EA">
      <w:pPr>
        <w:pStyle w:val="ae"/>
        <w:numPr>
          <w:ilvl w:val="0"/>
          <w:numId w:val="14"/>
        </w:numPr>
        <w:autoSpaceDE w:val="0"/>
        <w:autoSpaceDN w:val="0"/>
        <w:spacing w:after="0"/>
        <w:ind w:right="144"/>
        <w:jc w:val="both"/>
        <w:rPr>
          <w:rFonts w:ascii="Times New Roman" w:hAnsi="Times New Roman" w:cs="Times New Roman"/>
          <w:sz w:val="28"/>
          <w:szCs w:val="28"/>
          <w:lang w:val="ru-RU"/>
        </w:rPr>
        <w:sectPr w:rsidR="003B41EA" w:rsidRPr="003B41EA" w:rsidSect="0077131A">
          <w:type w:val="continuous"/>
          <w:pgSz w:w="11900" w:h="16840"/>
          <w:pgMar w:top="720" w:right="720" w:bottom="720" w:left="720" w:header="720" w:footer="720" w:gutter="0"/>
          <w:cols w:space="720"/>
          <w:docGrid w:linePitch="360"/>
        </w:sectPr>
      </w:pPr>
    </w:p>
    <w:tbl>
      <w:tblPr>
        <w:tblW w:w="4994" w:type="pct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5734"/>
        <w:gridCol w:w="2236"/>
        <w:gridCol w:w="2516"/>
        <w:gridCol w:w="4331"/>
      </w:tblGrid>
      <w:tr w:rsidR="003B41EA" w:rsidRPr="0077131A" w14:paraId="13982C38" w14:textId="77777777" w:rsidTr="003B41EA">
        <w:trPr>
          <w:trHeight w:val="2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346875" w14:textId="0EE0E64C" w:rsidR="003B41EA" w:rsidRPr="0077131A" w:rsidRDefault="003B41EA" w:rsidP="00DA4D3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ПОУРОЧНОЕ ПЛАНИРОВАНИЕ</w:t>
            </w:r>
          </w:p>
        </w:tc>
      </w:tr>
      <w:tr w:rsidR="003B41EA" w:rsidRPr="0077131A" w14:paraId="53CB1BF1" w14:textId="77777777" w:rsidTr="003B41EA">
        <w:trPr>
          <w:trHeight w:val="20"/>
        </w:trPr>
        <w:tc>
          <w:tcPr>
            <w:tcW w:w="183" w:type="pct"/>
            <w:tcBorders>
              <w:top w:val="single" w:sz="4" w:space="0" w:color="auto"/>
            </w:tcBorders>
          </w:tcPr>
          <w:p w14:paraId="0623D3A7" w14:textId="486806EC" w:rsidR="003B41EA" w:rsidRPr="0077131A" w:rsidRDefault="003B41EA" w:rsidP="003B41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713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1864" w:type="pct"/>
            <w:tcBorders>
              <w:top w:val="single" w:sz="4" w:space="0" w:color="auto"/>
            </w:tcBorders>
          </w:tcPr>
          <w:p w14:paraId="277B6D22" w14:textId="59DE656C" w:rsidR="003B41EA" w:rsidRPr="0077131A" w:rsidRDefault="003B41EA" w:rsidP="003B41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713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Тема урока</w:t>
            </w:r>
          </w:p>
        </w:tc>
        <w:tc>
          <w:tcPr>
            <w:tcW w:w="727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14:paraId="4516856C" w14:textId="43E5CA55" w:rsidR="003B41EA" w:rsidRDefault="003B41EA" w:rsidP="003B41EA">
            <w:pPr>
              <w:autoSpaceDE w:val="0"/>
              <w:autoSpaceDN w:val="0"/>
              <w:spacing w:after="0" w:line="230" w:lineRule="auto"/>
              <w:ind w:left="7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 ство часов</w:t>
            </w:r>
            <w:r w:rsidRPr="0077131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18" w:type="pct"/>
            <w:tcBorders>
              <w:top w:val="single" w:sz="4" w:space="0" w:color="auto"/>
            </w:tcBorders>
          </w:tcPr>
          <w:p w14:paraId="0C09526F" w14:textId="61900082" w:rsidR="003B41EA" w:rsidRPr="0077131A" w:rsidRDefault="003B41EA" w:rsidP="003B41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713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Дата изучения</w:t>
            </w:r>
          </w:p>
        </w:tc>
        <w:tc>
          <w:tcPr>
            <w:tcW w:w="1408" w:type="pct"/>
            <w:tcBorders>
              <w:top w:val="single" w:sz="4" w:space="0" w:color="auto"/>
            </w:tcBorders>
          </w:tcPr>
          <w:p w14:paraId="5CAC29C4" w14:textId="6C706F10" w:rsidR="003B41EA" w:rsidRPr="0077131A" w:rsidRDefault="003B41EA" w:rsidP="003B41E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7131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Электронные образовательные ресурсы</w:t>
            </w:r>
          </w:p>
        </w:tc>
      </w:tr>
      <w:tr w:rsidR="003B41EA" w:rsidRPr="00D32A74" w14:paraId="6627D674" w14:textId="77777777" w:rsidTr="003B41EA">
        <w:trPr>
          <w:trHeight w:val="20"/>
        </w:trPr>
        <w:tc>
          <w:tcPr>
            <w:tcW w:w="183" w:type="pct"/>
            <w:tcMar>
              <w:left w:w="0" w:type="dxa"/>
              <w:right w:w="0" w:type="dxa"/>
            </w:tcMar>
          </w:tcPr>
          <w:p w14:paraId="4FE52068" w14:textId="77777777" w:rsidR="003B41EA" w:rsidRDefault="003B41EA" w:rsidP="003B41EA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1864" w:type="pct"/>
            <w:tcMar>
              <w:left w:w="0" w:type="dxa"/>
              <w:right w:w="0" w:type="dxa"/>
            </w:tcMar>
          </w:tcPr>
          <w:p w14:paraId="24191B3C" w14:textId="13994F4A" w:rsidR="003B41EA" w:rsidRPr="00AE3F6F" w:rsidRDefault="003B41EA" w:rsidP="003B41EA">
            <w:pPr>
              <w:autoSpaceDE w:val="0"/>
              <w:autoSpaceDN w:val="0"/>
              <w:spacing w:after="0"/>
              <w:ind w:left="72" w:right="432"/>
              <w:rPr>
                <w:lang w:val="ru-RU"/>
              </w:rPr>
            </w:pPr>
            <w:r w:rsidRPr="00AE3F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Повторение изученного. Устные и письменные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3F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приемы сложения и вычитания. </w:t>
            </w:r>
          </w:p>
        </w:tc>
        <w:tc>
          <w:tcPr>
            <w:tcW w:w="727" w:type="pct"/>
            <w:tcMar>
              <w:left w:w="0" w:type="dxa"/>
              <w:right w:w="0" w:type="dxa"/>
            </w:tcMar>
          </w:tcPr>
          <w:p w14:paraId="7236A463" w14:textId="77777777" w:rsidR="003B41EA" w:rsidRDefault="003B41EA" w:rsidP="003B41EA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8" w:type="pct"/>
            <w:tcMar>
              <w:left w:w="0" w:type="dxa"/>
              <w:right w:w="0" w:type="dxa"/>
            </w:tcMar>
          </w:tcPr>
          <w:p w14:paraId="5CD56EB3" w14:textId="6D8D97AD" w:rsidR="003B41EA" w:rsidRPr="00412303" w:rsidRDefault="003B41EA" w:rsidP="003B41EA">
            <w:pPr>
              <w:rPr>
                <w:lang w:val="ru-RU"/>
              </w:rPr>
            </w:pPr>
            <w:r w:rsidRPr="00133244">
              <w:t>01.09.2023</w:t>
            </w:r>
          </w:p>
        </w:tc>
        <w:tc>
          <w:tcPr>
            <w:tcW w:w="1408" w:type="pct"/>
            <w:tcMar>
              <w:left w:w="0" w:type="dxa"/>
              <w:right w:w="0" w:type="dxa"/>
            </w:tcMar>
          </w:tcPr>
          <w:p w14:paraId="0304B1DB" w14:textId="7DD3E506" w:rsidR="003B41EA" w:rsidRPr="0077131A" w:rsidRDefault="003B41EA" w:rsidP="003B41EA">
            <w:pPr>
              <w:autoSpaceDE w:val="0"/>
              <w:autoSpaceDN w:val="0"/>
              <w:spacing w:after="0" w:line="281" w:lineRule="auto"/>
              <w:ind w:left="72"/>
              <w:rPr>
                <w:sz w:val="24"/>
                <w:szCs w:val="24"/>
                <w:lang w:val="ru-RU"/>
              </w:rPr>
            </w:pP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school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collection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uchi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resh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</w:tc>
      </w:tr>
      <w:tr w:rsidR="003B41EA" w:rsidRPr="00D32A74" w14:paraId="19B9D994" w14:textId="77777777" w:rsidTr="003B41EA">
        <w:trPr>
          <w:trHeight w:val="20"/>
        </w:trPr>
        <w:tc>
          <w:tcPr>
            <w:tcW w:w="183" w:type="pct"/>
            <w:tcMar>
              <w:left w:w="0" w:type="dxa"/>
              <w:right w:w="0" w:type="dxa"/>
            </w:tcMar>
          </w:tcPr>
          <w:p w14:paraId="215B0D51" w14:textId="77777777" w:rsidR="003B41EA" w:rsidRPr="00B15C59" w:rsidRDefault="003B41EA" w:rsidP="003B41EA">
            <w:pPr>
              <w:autoSpaceDE w:val="0"/>
              <w:autoSpaceDN w:val="0"/>
              <w:spacing w:after="0" w:line="230" w:lineRule="auto"/>
              <w:rPr>
                <w:lang w:val="ru-RU"/>
              </w:rPr>
            </w:pPr>
            <w:r>
              <w:rPr>
                <w:lang w:val="ru-RU"/>
              </w:rPr>
              <w:t>2.</w:t>
            </w:r>
          </w:p>
        </w:tc>
        <w:tc>
          <w:tcPr>
            <w:tcW w:w="1864" w:type="pct"/>
            <w:tcMar>
              <w:left w:w="0" w:type="dxa"/>
              <w:right w:w="0" w:type="dxa"/>
            </w:tcMar>
          </w:tcPr>
          <w:p w14:paraId="3D1A997E" w14:textId="7B83848C" w:rsidR="003B41EA" w:rsidRPr="00AE3F6F" w:rsidRDefault="003B41EA" w:rsidP="003B41EA">
            <w:pPr>
              <w:autoSpaceDE w:val="0"/>
              <w:autoSpaceDN w:val="0"/>
              <w:spacing w:after="0" w:line="262" w:lineRule="auto"/>
              <w:ind w:left="72" w:right="144"/>
              <w:rPr>
                <w:lang w:val="ru-RU"/>
              </w:rPr>
            </w:pPr>
            <w:r w:rsidRPr="00AE3F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Решение уравнений с неизвестным вычитаемым. </w:t>
            </w:r>
          </w:p>
        </w:tc>
        <w:tc>
          <w:tcPr>
            <w:tcW w:w="727" w:type="pct"/>
            <w:tcMar>
              <w:left w:w="0" w:type="dxa"/>
              <w:right w:w="0" w:type="dxa"/>
            </w:tcMar>
          </w:tcPr>
          <w:p w14:paraId="407F5209" w14:textId="77777777" w:rsidR="003B41EA" w:rsidRDefault="003B41EA" w:rsidP="003B41EA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8" w:type="pct"/>
            <w:tcMar>
              <w:left w:w="0" w:type="dxa"/>
              <w:right w:w="0" w:type="dxa"/>
            </w:tcMar>
          </w:tcPr>
          <w:p w14:paraId="1BB56A86" w14:textId="71F98FA5" w:rsidR="003B41EA" w:rsidRPr="00412303" w:rsidRDefault="003B41EA" w:rsidP="003B41EA">
            <w:pPr>
              <w:rPr>
                <w:lang w:val="ru-RU"/>
              </w:rPr>
            </w:pPr>
            <w:r w:rsidRPr="00133244">
              <w:t>08.09.2023</w:t>
            </w:r>
          </w:p>
        </w:tc>
        <w:tc>
          <w:tcPr>
            <w:tcW w:w="1408" w:type="pct"/>
            <w:tcMar>
              <w:left w:w="0" w:type="dxa"/>
              <w:right w:w="0" w:type="dxa"/>
            </w:tcMar>
          </w:tcPr>
          <w:p w14:paraId="19C445E3" w14:textId="3C962864" w:rsidR="003B41EA" w:rsidRPr="0077131A" w:rsidRDefault="003B41EA" w:rsidP="003B41EA">
            <w:pPr>
              <w:autoSpaceDE w:val="0"/>
              <w:autoSpaceDN w:val="0"/>
              <w:spacing w:after="0" w:line="281" w:lineRule="auto"/>
              <w:ind w:left="72"/>
              <w:rPr>
                <w:sz w:val="24"/>
                <w:szCs w:val="24"/>
                <w:lang w:val="ru-RU"/>
              </w:rPr>
            </w:pP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school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collection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uchi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resh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</w:tc>
      </w:tr>
      <w:tr w:rsidR="003B41EA" w:rsidRPr="00D32A74" w14:paraId="160771D9" w14:textId="77777777" w:rsidTr="003B41EA">
        <w:trPr>
          <w:trHeight w:val="20"/>
        </w:trPr>
        <w:tc>
          <w:tcPr>
            <w:tcW w:w="183" w:type="pct"/>
            <w:tcMar>
              <w:left w:w="0" w:type="dxa"/>
              <w:right w:w="0" w:type="dxa"/>
            </w:tcMar>
          </w:tcPr>
          <w:p w14:paraId="09DCBA84" w14:textId="77777777" w:rsidR="003B41EA" w:rsidRPr="00B15C59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864" w:type="pct"/>
            <w:tcMar>
              <w:left w:w="0" w:type="dxa"/>
              <w:right w:w="0" w:type="dxa"/>
            </w:tcMar>
          </w:tcPr>
          <w:p w14:paraId="73EC12D2" w14:textId="77777777" w:rsidR="003B41EA" w:rsidRDefault="003B41EA" w:rsidP="003B41EA">
            <w:pPr>
              <w:autoSpaceDE w:val="0"/>
              <w:autoSpaceDN w:val="0"/>
              <w:spacing w:after="0" w:line="262" w:lineRule="auto"/>
              <w:ind w:left="72" w:right="86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Связь умножения и деления.</w:t>
            </w:r>
          </w:p>
        </w:tc>
        <w:tc>
          <w:tcPr>
            <w:tcW w:w="727" w:type="pct"/>
            <w:tcMar>
              <w:left w:w="0" w:type="dxa"/>
              <w:right w:w="0" w:type="dxa"/>
            </w:tcMar>
          </w:tcPr>
          <w:p w14:paraId="429AFD52" w14:textId="77777777" w:rsidR="003B41EA" w:rsidRDefault="003B41EA" w:rsidP="003B41EA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8" w:type="pct"/>
            <w:tcMar>
              <w:left w:w="0" w:type="dxa"/>
              <w:right w:w="0" w:type="dxa"/>
            </w:tcMar>
          </w:tcPr>
          <w:p w14:paraId="2BFBEDDA" w14:textId="7A665E89" w:rsidR="003B41EA" w:rsidRPr="00412303" w:rsidRDefault="003B41EA" w:rsidP="003B41EA">
            <w:pPr>
              <w:rPr>
                <w:lang w:val="ru-RU"/>
              </w:rPr>
            </w:pPr>
            <w:r w:rsidRPr="00133244">
              <w:t>15.09.2023</w:t>
            </w:r>
          </w:p>
        </w:tc>
        <w:tc>
          <w:tcPr>
            <w:tcW w:w="1408" w:type="pct"/>
            <w:tcMar>
              <w:left w:w="0" w:type="dxa"/>
              <w:right w:w="0" w:type="dxa"/>
            </w:tcMar>
          </w:tcPr>
          <w:p w14:paraId="7AE09D82" w14:textId="67984E35" w:rsidR="003B41EA" w:rsidRPr="0077131A" w:rsidRDefault="003B41EA" w:rsidP="003B41EA">
            <w:pPr>
              <w:autoSpaceDE w:val="0"/>
              <w:autoSpaceDN w:val="0"/>
              <w:spacing w:after="0" w:line="281" w:lineRule="auto"/>
              <w:ind w:left="72"/>
              <w:rPr>
                <w:sz w:val="24"/>
                <w:szCs w:val="24"/>
                <w:lang w:val="ru-RU"/>
              </w:rPr>
            </w:pP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school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collection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uchi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resh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</w:tc>
      </w:tr>
      <w:tr w:rsidR="003B41EA" w:rsidRPr="00D32A74" w14:paraId="2DD0ECBE" w14:textId="77777777" w:rsidTr="003B41EA">
        <w:trPr>
          <w:trHeight w:val="20"/>
        </w:trPr>
        <w:tc>
          <w:tcPr>
            <w:tcW w:w="183" w:type="pct"/>
            <w:tcMar>
              <w:left w:w="0" w:type="dxa"/>
              <w:right w:w="0" w:type="dxa"/>
            </w:tcMar>
          </w:tcPr>
          <w:p w14:paraId="36A761C8" w14:textId="77777777" w:rsidR="003B41EA" w:rsidRPr="00B15C59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64" w:type="pct"/>
            <w:tcMar>
              <w:left w:w="0" w:type="dxa"/>
              <w:right w:w="0" w:type="dxa"/>
            </w:tcMar>
          </w:tcPr>
          <w:p w14:paraId="4E5F083A" w14:textId="77777777" w:rsidR="003B41EA" w:rsidRPr="00AE3F6F" w:rsidRDefault="003B41EA" w:rsidP="003B41EA">
            <w:pPr>
              <w:autoSpaceDE w:val="0"/>
              <w:autoSpaceDN w:val="0"/>
              <w:spacing w:after="0" w:line="262" w:lineRule="auto"/>
              <w:ind w:left="72"/>
              <w:rPr>
                <w:lang w:val="ru-RU"/>
              </w:rPr>
            </w:pPr>
            <w:r w:rsidRPr="00AE3F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Связь между компонентами и результатом умножения.</w:t>
            </w:r>
          </w:p>
        </w:tc>
        <w:tc>
          <w:tcPr>
            <w:tcW w:w="727" w:type="pct"/>
            <w:tcMar>
              <w:left w:w="0" w:type="dxa"/>
              <w:right w:w="0" w:type="dxa"/>
            </w:tcMar>
          </w:tcPr>
          <w:p w14:paraId="2ECB795B" w14:textId="77777777" w:rsidR="003B41EA" w:rsidRDefault="003B41EA" w:rsidP="003B41EA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8" w:type="pct"/>
            <w:tcMar>
              <w:left w:w="0" w:type="dxa"/>
              <w:right w:w="0" w:type="dxa"/>
            </w:tcMar>
          </w:tcPr>
          <w:p w14:paraId="6F9A7396" w14:textId="3E61301A" w:rsidR="003B41EA" w:rsidRPr="00412303" w:rsidRDefault="003B41EA" w:rsidP="003B41EA">
            <w:pPr>
              <w:rPr>
                <w:lang w:val="ru-RU"/>
              </w:rPr>
            </w:pPr>
            <w:r w:rsidRPr="00133244">
              <w:t>22.09.2023</w:t>
            </w:r>
          </w:p>
        </w:tc>
        <w:tc>
          <w:tcPr>
            <w:tcW w:w="1408" w:type="pct"/>
            <w:tcMar>
              <w:left w:w="0" w:type="dxa"/>
              <w:right w:w="0" w:type="dxa"/>
            </w:tcMar>
          </w:tcPr>
          <w:p w14:paraId="135137A8" w14:textId="58FD24D7" w:rsidR="003B41EA" w:rsidRPr="0077131A" w:rsidRDefault="003B41EA" w:rsidP="003B41EA">
            <w:pPr>
              <w:autoSpaceDE w:val="0"/>
              <w:autoSpaceDN w:val="0"/>
              <w:spacing w:after="0" w:line="281" w:lineRule="auto"/>
              <w:ind w:left="72"/>
              <w:rPr>
                <w:sz w:val="24"/>
                <w:szCs w:val="24"/>
                <w:lang w:val="ru-RU"/>
              </w:rPr>
            </w:pP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school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collection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uchi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resh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</w:tc>
      </w:tr>
      <w:tr w:rsidR="003B41EA" w:rsidRPr="00D32A74" w14:paraId="6942F6AE" w14:textId="77777777" w:rsidTr="003B41EA">
        <w:trPr>
          <w:trHeight w:val="20"/>
        </w:trPr>
        <w:tc>
          <w:tcPr>
            <w:tcW w:w="183" w:type="pct"/>
            <w:tcMar>
              <w:left w:w="0" w:type="dxa"/>
              <w:right w:w="0" w:type="dxa"/>
            </w:tcMar>
          </w:tcPr>
          <w:p w14:paraId="4316FE27" w14:textId="77777777" w:rsidR="003B41EA" w:rsidRPr="00B15C59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864" w:type="pct"/>
            <w:tcMar>
              <w:left w:w="0" w:type="dxa"/>
              <w:right w:w="0" w:type="dxa"/>
            </w:tcMar>
          </w:tcPr>
          <w:p w14:paraId="642102CB" w14:textId="307E21E2" w:rsidR="003B41EA" w:rsidRPr="00AE3F6F" w:rsidRDefault="003B41EA" w:rsidP="003B41EA">
            <w:pPr>
              <w:autoSpaceDE w:val="0"/>
              <w:autoSpaceDN w:val="0"/>
              <w:spacing w:after="0" w:line="271" w:lineRule="auto"/>
              <w:ind w:left="72" w:right="144"/>
              <w:rPr>
                <w:lang w:val="ru-RU"/>
              </w:rPr>
            </w:pPr>
            <w:r w:rsidRPr="00AE3F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Порядок </w:t>
            </w:r>
            <w:proofErr w:type="gramStart"/>
            <w:r w:rsidRPr="00AE3F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выполнения 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3F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действий</w:t>
            </w:r>
            <w:proofErr w:type="gramEnd"/>
            <w:r w:rsidRPr="00AE3F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в выражениях со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E3F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скобками и без скобок. </w:t>
            </w:r>
          </w:p>
        </w:tc>
        <w:tc>
          <w:tcPr>
            <w:tcW w:w="727" w:type="pct"/>
            <w:tcMar>
              <w:left w:w="0" w:type="dxa"/>
              <w:right w:w="0" w:type="dxa"/>
            </w:tcMar>
          </w:tcPr>
          <w:p w14:paraId="617523C6" w14:textId="77777777" w:rsidR="003B41EA" w:rsidRDefault="003B41EA" w:rsidP="003B41EA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8" w:type="pct"/>
            <w:tcMar>
              <w:left w:w="0" w:type="dxa"/>
              <w:right w:w="0" w:type="dxa"/>
            </w:tcMar>
          </w:tcPr>
          <w:p w14:paraId="0EC0BB78" w14:textId="753D8C99" w:rsidR="003B41EA" w:rsidRPr="00412303" w:rsidRDefault="003B41EA" w:rsidP="003B41EA">
            <w:pPr>
              <w:rPr>
                <w:lang w:val="ru-RU"/>
              </w:rPr>
            </w:pPr>
            <w:r w:rsidRPr="00133244">
              <w:t>29.09.2023</w:t>
            </w:r>
          </w:p>
        </w:tc>
        <w:tc>
          <w:tcPr>
            <w:tcW w:w="1408" w:type="pct"/>
            <w:tcMar>
              <w:left w:w="0" w:type="dxa"/>
              <w:right w:w="0" w:type="dxa"/>
            </w:tcMar>
          </w:tcPr>
          <w:p w14:paraId="12E4A963" w14:textId="027B20EE" w:rsidR="003B41EA" w:rsidRPr="0077131A" w:rsidRDefault="003B41EA" w:rsidP="003B41EA">
            <w:pPr>
              <w:autoSpaceDE w:val="0"/>
              <w:autoSpaceDN w:val="0"/>
              <w:spacing w:after="0"/>
              <w:ind w:left="72"/>
              <w:rPr>
                <w:sz w:val="24"/>
                <w:szCs w:val="24"/>
                <w:lang w:val="ru-RU"/>
              </w:rPr>
            </w:pP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school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collection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uchi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resh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</w:tc>
      </w:tr>
      <w:tr w:rsidR="003B41EA" w:rsidRPr="00D32A74" w14:paraId="18188959" w14:textId="77777777" w:rsidTr="003B41EA">
        <w:trPr>
          <w:trHeight w:val="20"/>
        </w:trPr>
        <w:tc>
          <w:tcPr>
            <w:tcW w:w="183" w:type="pct"/>
            <w:tcMar>
              <w:left w:w="0" w:type="dxa"/>
              <w:right w:w="0" w:type="dxa"/>
            </w:tcMar>
          </w:tcPr>
          <w:p w14:paraId="48FE687F" w14:textId="77777777" w:rsidR="003B41EA" w:rsidRPr="00B15C59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864" w:type="pct"/>
            <w:tcMar>
              <w:left w:w="0" w:type="dxa"/>
              <w:right w:w="0" w:type="dxa"/>
            </w:tcMar>
          </w:tcPr>
          <w:p w14:paraId="62FBB091" w14:textId="77777777" w:rsidR="003B41EA" w:rsidRPr="00AE3F6F" w:rsidRDefault="003B41EA" w:rsidP="003B41EA">
            <w:pPr>
              <w:autoSpaceDE w:val="0"/>
              <w:autoSpaceDN w:val="0"/>
              <w:spacing w:after="0" w:line="262" w:lineRule="auto"/>
              <w:ind w:left="72"/>
              <w:rPr>
                <w:lang w:val="ru-RU"/>
              </w:rPr>
            </w:pPr>
            <w:r w:rsidRPr="00AE3F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Задачи на увеличение числа в несколько раз.</w:t>
            </w:r>
          </w:p>
        </w:tc>
        <w:tc>
          <w:tcPr>
            <w:tcW w:w="727" w:type="pct"/>
            <w:tcMar>
              <w:left w:w="0" w:type="dxa"/>
              <w:right w:w="0" w:type="dxa"/>
            </w:tcMar>
          </w:tcPr>
          <w:p w14:paraId="6CB1A21C" w14:textId="77777777" w:rsidR="003B41EA" w:rsidRDefault="003B41EA" w:rsidP="003B41EA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8" w:type="pct"/>
            <w:tcMar>
              <w:left w:w="0" w:type="dxa"/>
              <w:right w:w="0" w:type="dxa"/>
            </w:tcMar>
          </w:tcPr>
          <w:p w14:paraId="24BA9238" w14:textId="3AD07B53" w:rsidR="003B41EA" w:rsidRPr="00412303" w:rsidRDefault="003B41EA" w:rsidP="003B41EA">
            <w:pPr>
              <w:rPr>
                <w:lang w:val="ru-RU"/>
              </w:rPr>
            </w:pPr>
            <w:r w:rsidRPr="00133244">
              <w:t>06.10.2023</w:t>
            </w:r>
          </w:p>
        </w:tc>
        <w:tc>
          <w:tcPr>
            <w:tcW w:w="1408" w:type="pct"/>
            <w:tcMar>
              <w:left w:w="0" w:type="dxa"/>
              <w:right w:w="0" w:type="dxa"/>
            </w:tcMar>
          </w:tcPr>
          <w:p w14:paraId="248832FB" w14:textId="48AAEF40" w:rsidR="003B41EA" w:rsidRPr="0077131A" w:rsidRDefault="003B41EA" w:rsidP="003B41EA">
            <w:pPr>
              <w:autoSpaceDE w:val="0"/>
              <w:autoSpaceDN w:val="0"/>
              <w:spacing w:after="0" w:line="281" w:lineRule="auto"/>
              <w:ind w:left="72"/>
              <w:rPr>
                <w:sz w:val="24"/>
                <w:szCs w:val="24"/>
                <w:lang w:val="ru-RU"/>
              </w:rPr>
            </w:pP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school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collection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uchi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resh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</w:tc>
      </w:tr>
      <w:tr w:rsidR="003B41EA" w:rsidRPr="00D32A74" w14:paraId="579BD623" w14:textId="77777777" w:rsidTr="003B41EA">
        <w:trPr>
          <w:trHeight w:val="20"/>
        </w:trPr>
        <w:tc>
          <w:tcPr>
            <w:tcW w:w="183" w:type="pct"/>
            <w:tcMar>
              <w:left w:w="0" w:type="dxa"/>
              <w:right w:w="0" w:type="dxa"/>
            </w:tcMar>
          </w:tcPr>
          <w:p w14:paraId="0059DDB9" w14:textId="77777777" w:rsidR="003B41EA" w:rsidRPr="00B15C59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1864" w:type="pct"/>
            <w:tcMar>
              <w:left w:w="0" w:type="dxa"/>
              <w:right w:w="0" w:type="dxa"/>
            </w:tcMar>
          </w:tcPr>
          <w:p w14:paraId="129BB323" w14:textId="77777777" w:rsidR="003B41EA" w:rsidRDefault="003B41EA" w:rsidP="003B41EA">
            <w:pPr>
              <w:autoSpaceDE w:val="0"/>
              <w:autoSpaceDN w:val="0"/>
              <w:spacing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727" w:type="pct"/>
            <w:tcMar>
              <w:left w:w="0" w:type="dxa"/>
              <w:right w:w="0" w:type="dxa"/>
            </w:tcMar>
          </w:tcPr>
          <w:p w14:paraId="7A3410A4" w14:textId="77777777" w:rsidR="003B41EA" w:rsidRDefault="003B41EA" w:rsidP="003B41EA">
            <w:pPr>
              <w:autoSpaceDE w:val="0"/>
              <w:autoSpaceDN w:val="0"/>
              <w:spacing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8" w:type="pct"/>
            <w:tcMar>
              <w:left w:w="0" w:type="dxa"/>
              <w:right w:w="0" w:type="dxa"/>
            </w:tcMar>
          </w:tcPr>
          <w:p w14:paraId="24CEF987" w14:textId="13250986" w:rsidR="003B41EA" w:rsidRPr="00412303" w:rsidRDefault="003B41EA" w:rsidP="003B41EA">
            <w:pPr>
              <w:rPr>
                <w:lang w:val="ru-RU"/>
              </w:rPr>
            </w:pPr>
            <w:r w:rsidRPr="00133244">
              <w:t>13.10.2023</w:t>
            </w:r>
          </w:p>
        </w:tc>
        <w:tc>
          <w:tcPr>
            <w:tcW w:w="1408" w:type="pct"/>
            <w:tcMar>
              <w:left w:w="0" w:type="dxa"/>
              <w:right w:w="0" w:type="dxa"/>
            </w:tcMar>
          </w:tcPr>
          <w:p w14:paraId="3347768D" w14:textId="60A94B35" w:rsidR="003B41EA" w:rsidRPr="0077131A" w:rsidRDefault="003B41EA" w:rsidP="003B41EA">
            <w:pPr>
              <w:autoSpaceDE w:val="0"/>
              <w:autoSpaceDN w:val="0"/>
              <w:spacing w:after="0" w:line="281" w:lineRule="auto"/>
              <w:ind w:left="72"/>
              <w:rPr>
                <w:sz w:val="24"/>
                <w:szCs w:val="24"/>
                <w:lang w:val="ru-RU"/>
              </w:rPr>
            </w:pP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school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collection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uchi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resh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</w:tc>
      </w:tr>
      <w:tr w:rsidR="003B41EA" w:rsidRPr="00D32A74" w14:paraId="7E63FD08" w14:textId="77777777" w:rsidTr="003B41EA">
        <w:trPr>
          <w:trHeight w:val="20"/>
        </w:trPr>
        <w:tc>
          <w:tcPr>
            <w:tcW w:w="183" w:type="pct"/>
            <w:tcMar>
              <w:left w:w="0" w:type="dxa"/>
              <w:right w:w="0" w:type="dxa"/>
            </w:tcMar>
          </w:tcPr>
          <w:p w14:paraId="22E7D097" w14:textId="6D0262EE" w:rsidR="003B41EA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1864" w:type="pct"/>
            <w:tcMar>
              <w:left w:w="0" w:type="dxa"/>
              <w:right w:w="0" w:type="dxa"/>
            </w:tcMar>
          </w:tcPr>
          <w:p w14:paraId="323A0766" w14:textId="0F9A46FD" w:rsidR="003B41EA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Площадь. Единицы площади. </w:t>
            </w:r>
          </w:p>
        </w:tc>
        <w:tc>
          <w:tcPr>
            <w:tcW w:w="727" w:type="pct"/>
            <w:tcMar>
              <w:left w:w="0" w:type="dxa"/>
              <w:right w:w="0" w:type="dxa"/>
            </w:tcMar>
          </w:tcPr>
          <w:p w14:paraId="773AA606" w14:textId="2CA21B92" w:rsidR="003B41EA" w:rsidRDefault="003B41EA" w:rsidP="003B41EA">
            <w:pPr>
              <w:autoSpaceDE w:val="0"/>
              <w:autoSpaceDN w:val="0"/>
              <w:spacing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8" w:type="pct"/>
            <w:tcMar>
              <w:left w:w="0" w:type="dxa"/>
              <w:right w:w="0" w:type="dxa"/>
            </w:tcMar>
          </w:tcPr>
          <w:p w14:paraId="37A283A7" w14:textId="6C64322E" w:rsidR="003B41EA" w:rsidRDefault="003B41EA" w:rsidP="003B41EA">
            <w:pPr>
              <w:rPr>
                <w:lang w:val="ru-RU"/>
              </w:rPr>
            </w:pPr>
            <w:r w:rsidRPr="00133244">
              <w:t>20.10.2023</w:t>
            </w:r>
          </w:p>
        </w:tc>
        <w:tc>
          <w:tcPr>
            <w:tcW w:w="1408" w:type="pct"/>
            <w:tcMar>
              <w:left w:w="0" w:type="dxa"/>
              <w:right w:w="0" w:type="dxa"/>
            </w:tcMar>
          </w:tcPr>
          <w:p w14:paraId="70A17DCC" w14:textId="59B722BE" w:rsidR="003B41EA" w:rsidRPr="0077131A" w:rsidRDefault="003B41EA" w:rsidP="003B41EA">
            <w:pPr>
              <w:autoSpaceDE w:val="0"/>
              <w:autoSpaceDN w:val="0"/>
              <w:spacing w:after="0" w:line="281" w:lineRule="auto"/>
              <w:ind w:left="72"/>
              <w:rPr>
                <w:sz w:val="24"/>
                <w:szCs w:val="24"/>
                <w:lang w:val="ru-RU"/>
              </w:rPr>
            </w:pP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school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collection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uchi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resh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</w:tc>
      </w:tr>
      <w:tr w:rsidR="003B41EA" w:rsidRPr="00D32A74" w14:paraId="48FF3727" w14:textId="77777777" w:rsidTr="003B41EA">
        <w:trPr>
          <w:trHeight w:val="20"/>
        </w:trPr>
        <w:tc>
          <w:tcPr>
            <w:tcW w:w="183" w:type="pct"/>
            <w:tcMar>
              <w:left w:w="0" w:type="dxa"/>
              <w:right w:w="0" w:type="dxa"/>
            </w:tcMar>
          </w:tcPr>
          <w:p w14:paraId="1771F46B" w14:textId="40CA273A" w:rsidR="003B41EA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1864" w:type="pct"/>
            <w:tcMar>
              <w:left w:w="0" w:type="dxa"/>
              <w:right w:w="0" w:type="dxa"/>
            </w:tcMar>
          </w:tcPr>
          <w:p w14:paraId="09BA7AA6" w14:textId="264FA773" w:rsidR="003B41EA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Квадратный сантиметр.</w:t>
            </w:r>
          </w:p>
        </w:tc>
        <w:tc>
          <w:tcPr>
            <w:tcW w:w="727" w:type="pct"/>
            <w:tcMar>
              <w:left w:w="0" w:type="dxa"/>
              <w:right w:w="0" w:type="dxa"/>
            </w:tcMar>
          </w:tcPr>
          <w:p w14:paraId="51FFFA9C" w14:textId="58D7B646" w:rsidR="003B41EA" w:rsidRDefault="003B41EA" w:rsidP="003B41EA">
            <w:pPr>
              <w:autoSpaceDE w:val="0"/>
              <w:autoSpaceDN w:val="0"/>
              <w:spacing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8" w:type="pct"/>
            <w:tcMar>
              <w:left w:w="0" w:type="dxa"/>
              <w:right w:w="0" w:type="dxa"/>
            </w:tcMar>
          </w:tcPr>
          <w:p w14:paraId="346810E0" w14:textId="4613818C" w:rsidR="003B41EA" w:rsidRDefault="003B41EA" w:rsidP="003B41EA">
            <w:pPr>
              <w:rPr>
                <w:lang w:val="ru-RU"/>
              </w:rPr>
            </w:pPr>
            <w:r w:rsidRPr="00133244">
              <w:t>27.10.2023</w:t>
            </w:r>
          </w:p>
        </w:tc>
        <w:tc>
          <w:tcPr>
            <w:tcW w:w="1408" w:type="pct"/>
            <w:tcMar>
              <w:left w:w="0" w:type="dxa"/>
              <w:right w:w="0" w:type="dxa"/>
            </w:tcMar>
          </w:tcPr>
          <w:p w14:paraId="175C3F90" w14:textId="61BCC1D7" w:rsidR="003B41EA" w:rsidRPr="0077131A" w:rsidRDefault="003B41EA" w:rsidP="003B41EA">
            <w:pPr>
              <w:autoSpaceDE w:val="0"/>
              <w:autoSpaceDN w:val="0"/>
              <w:spacing w:after="0" w:line="281" w:lineRule="auto"/>
              <w:ind w:left="72"/>
              <w:rPr>
                <w:sz w:val="24"/>
                <w:szCs w:val="24"/>
                <w:lang w:val="ru-RU"/>
              </w:rPr>
            </w:pP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school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collection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uchi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resh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</w:tc>
      </w:tr>
      <w:tr w:rsidR="003B41EA" w:rsidRPr="00D32A74" w14:paraId="41D7F280" w14:textId="77777777" w:rsidTr="003B41EA">
        <w:trPr>
          <w:trHeight w:val="20"/>
        </w:trPr>
        <w:tc>
          <w:tcPr>
            <w:tcW w:w="183" w:type="pct"/>
            <w:tcMar>
              <w:left w:w="0" w:type="dxa"/>
              <w:right w:w="0" w:type="dxa"/>
            </w:tcMar>
          </w:tcPr>
          <w:p w14:paraId="61A6F3F5" w14:textId="170408C5" w:rsidR="003B41EA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1864" w:type="pct"/>
            <w:tcMar>
              <w:left w:w="0" w:type="dxa"/>
              <w:right w:w="0" w:type="dxa"/>
            </w:tcMar>
          </w:tcPr>
          <w:p w14:paraId="5CE9E28E" w14:textId="10D13E31" w:rsidR="003B41EA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Площадь прямоугольника. </w:t>
            </w:r>
          </w:p>
        </w:tc>
        <w:tc>
          <w:tcPr>
            <w:tcW w:w="727" w:type="pct"/>
            <w:tcMar>
              <w:left w:w="0" w:type="dxa"/>
              <w:right w:w="0" w:type="dxa"/>
            </w:tcMar>
          </w:tcPr>
          <w:p w14:paraId="13A558A6" w14:textId="464BA25C" w:rsidR="003B41EA" w:rsidRDefault="003B41EA" w:rsidP="003B41EA">
            <w:pPr>
              <w:autoSpaceDE w:val="0"/>
              <w:autoSpaceDN w:val="0"/>
              <w:spacing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8" w:type="pct"/>
            <w:tcMar>
              <w:left w:w="0" w:type="dxa"/>
              <w:right w:w="0" w:type="dxa"/>
            </w:tcMar>
          </w:tcPr>
          <w:p w14:paraId="6BEDBBCE" w14:textId="29317246" w:rsidR="003B41EA" w:rsidRDefault="003B41EA" w:rsidP="003B41EA">
            <w:pPr>
              <w:rPr>
                <w:lang w:val="ru-RU"/>
              </w:rPr>
            </w:pPr>
            <w:r w:rsidRPr="00133244">
              <w:t>10.11.2023</w:t>
            </w:r>
          </w:p>
        </w:tc>
        <w:tc>
          <w:tcPr>
            <w:tcW w:w="1408" w:type="pct"/>
            <w:tcMar>
              <w:left w:w="0" w:type="dxa"/>
              <w:right w:w="0" w:type="dxa"/>
            </w:tcMar>
          </w:tcPr>
          <w:p w14:paraId="1A4AC799" w14:textId="216547BF" w:rsidR="003B41EA" w:rsidRPr="0077131A" w:rsidRDefault="003B41EA" w:rsidP="003B41EA">
            <w:pPr>
              <w:autoSpaceDE w:val="0"/>
              <w:autoSpaceDN w:val="0"/>
              <w:spacing w:after="0" w:line="281" w:lineRule="auto"/>
              <w:ind w:left="72"/>
              <w:rPr>
                <w:sz w:val="24"/>
                <w:szCs w:val="24"/>
                <w:lang w:val="ru-RU"/>
              </w:rPr>
            </w:pP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school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collection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uchi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resh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</w:tc>
      </w:tr>
      <w:tr w:rsidR="003B41EA" w:rsidRPr="00D32A74" w14:paraId="60159E16" w14:textId="77777777" w:rsidTr="003B41EA">
        <w:trPr>
          <w:trHeight w:val="20"/>
        </w:trPr>
        <w:tc>
          <w:tcPr>
            <w:tcW w:w="183" w:type="pct"/>
            <w:tcMar>
              <w:left w:w="0" w:type="dxa"/>
              <w:right w:w="0" w:type="dxa"/>
            </w:tcMar>
          </w:tcPr>
          <w:p w14:paraId="7451F501" w14:textId="47194ACB" w:rsidR="003B41EA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1864" w:type="pct"/>
            <w:tcMar>
              <w:left w:w="0" w:type="dxa"/>
              <w:right w:w="0" w:type="dxa"/>
            </w:tcMar>
          </w:tcPr>
          <w:p w14:paraId="073117C2" w14:textId="30572E68" w:rsidR="003B41EA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Таблица умножения. Закрепление</w:t>
            </w:r>
          </w:p>
        </w:tc>
        <w:tc>
          <w:tcPr>
            <w:tcW w:w="727" w:type="pct"/>
            <w:tcMar>
              <w:left w:w="0" w:type="dxa"/>
              <w:right w:w="0" w:type="dxa"/>
            </w:tcMar>
          </w:tcPr>
          <w:p w14:paraId="016932A4" w14:textId="1B9C0B66" w:rsidR="003B41EA" w:rsidRDefault="003B41EA" w:rsidP="003B41EA">
            <w:pPr>
              <w:autoSpaceDE w:val="0"/>
              <w:autoSpaceDN w:val="0"/>
              <w:spacing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8" w:type="pct"/>
            <w:tcMar>
              <w:left w:w="0" w:type="dxa"/>
              <w:right w:w="0" w:type="dxa"/>
            </w:tcMar>
          </w:tcPr>
          <w:p w14:paraId="226F7BAF" w14:textId="4FD18D3D" w:rsidR="003B41EA" w:rsidRDefault="003B41EA" w:rsidP="003B41EA">
            <w:pPr>
              <w:rPr>
                <w:lang w:val="ru-RU"/>
              </w:rPr>
            </w:pPr>
            <w:r w:rsidRPr="00133244">
              <w:t>17.11.2023</w:t>
            </w:r>
          </w:p>
        </w:tc>
        <w:tc>
          <w:tcPr>
            <w:tcW w:w="1408" w:type="pct"/>
            <w:tcMar>
              <w:left w:w="0" w:type="dxa"/>
              <w:right w:w="0" w:type="dxa"/>
            </w:tcMar>
          </w:tcPr>
          <w:p w14:paraId="29E8B933" w14:textId="457E40C7" w:rsidR="003B41EA" w:rsidRPr="0077131A" w:rsidRDefault="003B41EA" w:rsidP="003B41EA">
            <w:pPr>
              <w:autoSpaceDE w:val="0"/>
              <w:autoSpaceDN w:val="0"/>
              <w:spacing w:after="0" w:line="281" w:lineRule="auto"/>
              <w:ind w:left="72"/>
              <w:rPr>
                <w:sz w:val="24"/>
                <w:szCs w:val="24"/>
                <w:lang w:val="ru-RU"/>
              </w:rPr>
            </w:pP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school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collection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uchi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resh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</w:tc>
      </w:tr>
      <w:tr w:rsidR="003B41EA" w:rsidRPr="00D32A74" w14:paraId="64398525" w14:textId="77777777" w:rsidTr="003B41EA">
        <w:trPr>
          <w:trHeight w:val="20"/>
        </w:trPr>
        <w:tc>
          <w:tcPr>
            <w:tcW w:w="183" w:type="pct"/>
            <w:tcMar>
              <w:left w:w="0" w:type="dxa"/>
              <w:right w:w="0" w:type="dxa"/>
            </w:tcMar>
          </w:tcPr>
          <w:p w14:paraId="2C030AFB" w14:textId="596B8B5B" w:rsidR="003B41EA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1864" w:type="pct"/>
            <w:tcMar>
              <w:left w:w="0" w:type="dxa"/>
              <w:right w:w="0" w:type="dxa"/>
            </w:tcMar>
          </w:tcPr>
          <w:p w14:paraId="0BC90565" w14:textId="0DCE13F4" w:rsidR="003B41EA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Решение задач. </w:t>
            </w:r>
          </w:p>
        </w:tc>
        <w:tc>
          <w:tcPr>
            <w:tcW w:w="727" w:type="pct"/>
            <w:tcMar>
              <w:left w:w="0" w:type="dxa"/>
              <w:right w:w="0" w:type="dxa"/>
            </w:tcMar>
          </w:tcPr>
          <w:p w14:paraId="39E0AEBC" w14:textId="35E02EB7" w:rsidR="003B41EA" w:rsidRDefault="003B41EA" w:rsidP="003B41EA">
            <w:pPr>
              <w:autoSpaceDE w:val="0"/>
              <w:autoSpaceDN w:val="0"/>
              <w:spacing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8" w:type="pct"/>
            <w:tcMar>
              <w:left w:w="0" w:type="dxa"/>
              <w:right w:w="0" w:type="dxa"/>
            </w:tcMar>
          </w:tcPr>
          <w:p w14:paraId="13B6BC13" w14:textId="4AA0BE30" w:rsidR="003B41EA" w:rsidRDefault="003B41EA" w:rsidP="003B41EA">
            <w:pPr>
              <w:rPr>
                <w:lang w:val="ru-RU"/>
              </w:rPr>
            </w:pPr>
            <w:r w:rsidRPr="00133244">
              <w:t>24.11.2023</w:t>
            </w:r>
          </w:p>
        </w:tc>
        <w:tc>
          <w:tcPr>
            <w:tcW w:w="1408" w:type="pct"/>
            <w:tcMar>
              <w:left w:w="0" w:type="dxa"/>
              <w:right w:w="0" w:type="dxa"/>
            </w:tcMar>
          </w:tcPr>
          <w:p w14:paraId="6459CDD0" w14:textId="1787FCB2" w:rsidR="003B41EA" w:rsidRPr="0077131A" w:rsidRDefault="003B41EA" w:rsidP="003B41EA">
            <w:pPr>
              <w:autoSpaceDE w:val="0"/>
              <w:autoSpaceDN w:val="0"/>
              <w:spacing w:after="0" w:line="281" w:lineRule="auto"/>
              <w:ind w:left="72"/>
              <w:rPr>
                <w:sz w:val="24"/>
                <w:szCs w:val="24"/>
                <w:lang w:val="ru-RU"/>
              </w:rPr>
            </w:pP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school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collection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uchi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resh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</w:tc>
      </w:tr>
      <w:tr w:rsidR="003B41EA" w:rsidRPr="00D32A74" w14:paraId="2D201FB4" w14:textId="77777777" w:rsidTr="003B41EA">
        <w:trPr>
          <w:trHeight w:val="20"/>
        </w:trPr>
        <w:tc>
          <w:tcPr>
            <w:tcW w:w="183" w:type="pct"/>
            <w:tcMar>
              <w:left w:w="0" w:type="dxa"/>
              <w:right w:w="0" w:type="dxa"/>
            </w:tcMar>
          </w:tcPr>
          <w:p w14:paraId="36D7ED78" w14:textId="4E9BD5C6" w:rsidR="003B41EA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1864" w:type="pct"/>
            <w:tcMar>
              <w:left w:w="0" w:type="dxa"/>
              <w:right w:w="0" w:type="dxa"/>
            </w:tcMar>
          </w:tcPr>
          <w:p w14:paraId="14BDE8F7" w14:textId="4B64DD2D" w:rsidR="003B41EA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Квадратный метр.</w:t>
            </w:r>
          </w:p>
        </w:tc>
        <w:tc>
          <w:tcPr>
            <w:tcW w:w="727" w:type="pct"/>
            <w:tcMar>
              <w:left w:w="0" w:type="dxa"/>
              <w:right w:w="0" w:type="dxa"/>
            </w:tcMar>
          </w:tcPr>
          <w:p w14:paraId="549F1370" w14:textId="7785F5CA" w:rsidR="003B41EA" w:rsidRDefault="003B41EA" w:rsidP="003B41EA">
            <w:pPr>
              <w:autoSpaceDE w:val="0"/>
              <w:autoSpaceDN w:val="0"/>
              <w:spacing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8" w:type="pct"/>
            <w:tcMar>
              <w:left w:w="0" w:type="dxa"/>
              <w:right w:w="0" w:type="dxa"/>
            </w:tcMar>
          </w:tcPr>
          <w:p w14:paraId="03D53676" w14:textId="713D654F" w:rsidR="003B41EA" w:rsidRDefault="003B41EA" w:rsidP="003B41EA">
            <w:pPr>
              <w:rPr>
                <w:lang w:val="ru-RU"/>
              </w:rPr>
            </w:pPr>
            <w:r w:rsidRPr="00133244">
              <w:t>01.12.2023</w:t>
            </w:r>
          </w:p>
        </w:tc>
        <w:tc>
          <w:tcPr>
            <w:tcW w:w="1408" w:type="pct"/>
            <w:tcMar>
              <w:left w:w="0" w:type="dxa"/>
              <w:right w:w="0" w:type="dxa"/>
            </w:tcMar>
          </w:tcPr>
          <w:p w14:paraId="25970178" w14:textId="5DA12C1A" w:rsidR="003B41EA" w:rsidRPr="0077131A" w:rsidRDefault="003B41EA" w:rsidP="003B41EA">
            <w:pPr>
              <w:autoSpaceDE w:val="0"/>
              <w:autoSpaceDN w:val="0"/>
              <w:spacing w:after="0" w:line="281" w:lineRule="auto"/>
              <w:ind w:left="72"/>
              <w:rPr>
                <w:sz w:val="24"/>
                <w:szCs w:val="24"/>
                <w:lang w:val="ru-RU"/>
              </w:rPr>
            </w:pP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school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collection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uchi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resh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</w:tc>
      </w:tr>
      <w:tr w:rsidR="003B41EA" w:rsidRPr="00D32A74" w14:paraId="5655BCEC" w14:textId="77777777" w:rsidTr="003B41EA">
        <w:trPr>
          <w:trHeight w:val="20"/>
        </w:trPr>
        <w:tc>
          <w:tcPr>
            <w:tcW w:w="183" w:type="pct"/>
            <w:tcMar>
              <w:left w:w="0" w:type="dxa"/>
              <w:right w:w="0" w:type="dxa"/>
            </w:tcMar>
          </w:tcPr>
          <w:p w14:paraId="0575AE68" w14:textId="5D493B40" w:rsidR="003B41EA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1864" w:type="pct"/>
            <w:tcMar>
              <w:left w:w="0" w:type="dxa"/>
              <w:right w:w="0" w:type="dxa"/>
            </w:tcMar>
          </w:tcPr>
          <w:p w14:paraId="0EB0924B" w14:textId="5D72DDEA" w:rsidR="003B41EA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Умножение на 0.</w:t>
            </w:r>
          </w:p>
        </w:tc>
        <w:tc>
          <w:tcPr>
            <w:tcW w:w="727" w:type="pct"/>
            <w:tcMar>
              <w:left w:w="0" w:type="dxa"/>
              <w:right w:w="0" w:type="dxa"/>
            </w:tcMar>
          </w:tcPr>
          <w:p w14:paraId="26E8F7CD" w14:textId="1AB847C8" w:rsidR="003B41EA" w:rsidRDefault="003B41EA" w:rsidP="003B41EA">
            <w:pPr>
              <w:autoSpaceDE w:val="0"/>
              <w:autoSpaceDN w:val="0"/>
              <w:spacing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8" w:type="pct"/>
            <w:tcMar>
              <w:left w:w="0" w:type="dxa"/>
              <w:right w:w="0" w:type="dxa"/>
            </w:tcMar>
          </w:tcPr>
          <w:p w14:paraId="6E75714E" w14:textId="3704259A" w:rsidR="003B41EA" w:rsidRDefault="003B41EA" w:rsidP="003B41EA">
            <w:pPr>
              <w:rPr>
                <w:lang w:val="ru-RU"/>
              </w:rPr>
            </w:pPr>
            <w:r w:rsidRPr="00133244">
              <w:t>08.12.2023</w:t>
            </w:r>
          </w:p>
        </w:tc>
        <w:tc>
          <w:tcPr>
            <w:tcW w:w="1408" w:type="pct"/>
            <w:tcMar>
              <w:left w:w="0" w:type="dxa"/>
              <w:right w:w="0" w:type="dxa"/>
            </w:tcMar>
          </w:tcPr>
          <w:p w14:paraId="2A889F58" w14:textId="0B25D690" w:rsidR="003B41EA" w:rsidRPr="0077131A" w:rsidRDefault="003B41EA" w:rsidP="003B41EA">
            <w:pPr>
              <w:autoSpaceDE w:val="0"/>
              <w:autoSpaceDN w:val="0"/>
              <w:spacing w:after="0" w:line="281" w:lineRule="auto"/>
              <w:ind w:left="72"/>
              <w:rPr>
                <w:sz w:val="24"/>
                <w:szCs w:val="24"/>
                <w:lang w:val="ru-RU"/>
              </w:rPr>
            </w:pP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school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collection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uchi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resh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</w:tc>
      </w:tr>
      <w:tr w:rsidR="003B41EA" w:rsidRPr="00D32A74" w14:paraId="34C60179" w14:textId="77777777" w:rsidTr="003B41EA">
        <w:trPr>
          <w:trHeight w:val="20"/>
        </w:trPr>
        <w:tc>
          <w:tcPr>
            <w:tcW w:w="183" w:type="pct"/>
            <w:tcMar>
              <w:left w:w="0" w:type="dxa"/>
              <w:right w:w="0" w:type="dxa"/>
            </w:tcMar>
          </w:tcPr>
          <w:p w14:paraId="706B3708" w14:textId="3E98519E" w:rsidR="003B41EA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1864" w:type="pct"/>
            <w:tcMar>
              <w:left w:w="0" w:type="dxa"/>
              <w:right w:w="0" w:type="dxa"/>
            </w:tcMar>
          </w:tcPr>
          <w:p w14:paraId="5C2B3334" w14:textId="747FFCE4" w:rsidR="003B41EA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Единицы времени. </w:t>
            </w:r>
          </w:p>
        </w:tc>
        <w:tc>
          <w:tcPr>
            <w:tcW w:w="727" w:type="pct"/>
            <w:tcMar>
              <w:left w:w="0" w:type="dxa"/>
              <w:right w:w="0" w:type="dxa"/>
            </w:tcMar>
          </w:tcPr>
          <w:p w14:paraId="00583121" w14:textId="6D159AEE" w:rsidR="003B41EA" w:rsidRDefault="003B41EA" w:rsidP="003B41EA">
            <w:pPr>
              <w:autoSpaceDE w:val="0"/>
              <w:autoSpaceDN w:val="0"/>
              <w:spacing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8" w:type="pct"/>
            <w:tcMar>
              <w:left w:w="0" w:type="dxa"/>
              <w:right w:w="0" w:type="dxa"/>
            </w:tcMar>
          </w:tcPr>
          <w:p w14:paraId="76A7CB3C" w14:textId="2803C1B0" w:rsidR="003B41EA" w:rsidRDefault="003B41EA" w:rsidP="003B41EA">
            <w:pPr>
              <w:rPr>
                <w:lang w:val="ru-RU"/>
              </w:rPr>
            </w:pPr>
            <w:r w:rsidRPr="00133244">
              <w:t>15.12.2023</w:t>
            </w:r>
          </w:p>
        </w:tc>
        <w:tc>
          <w:tcPr>
            <w:tcW w:w="1408" w:type="pct"/>
            <w:tcMar>
              <w:left w:w="0" w:type="dxa"/>
              <w:right w:w="0" w:type="dxa"/>
            </w:tcMar>
          </w:tcPr>
          <w:p w14:paraId="1E2CB91B" w14:textId="45A5021E" w:rsidR="003B41EA" w:rsidRPr="0077131A" w:rsidRDefault="003B41EA" w:rsidP="003B41EA">
            <w:pPr>
              <w:autoSpaceDE w:val="0"/>
              <w:autoSpaceDN w:val="0"/>
              <w:spacing w:after="0" w:line="281" w:lineRule="auto"/>
              <w:ind w:left="72"/>
              <w:rPr>
                <w:sz w:val="24"/>
                <w:szCs w:val="24"/>
                <w:lang w:val="ru-RU"/>
              </w:rPr>
            </w:pP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school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collection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uchi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resh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</w:tc>
      </w:tr>
      <w:tr w:rsidR="003B41EA" w:rsidRPr="00D32A74" w14:paraId="767B6656" w14:textId="77777777" w:rsidTr="003B41EA">
        <w:trPr>
          <w:trHeight w:val="20"/>
        </w:trPr>
        <w:tc>
          <w:tcPr>
            <w:tcW w:w="183" w:type="pct"/>
            <w:tcMar>
              <w:left w:w="0" w:type="dxa"/>
              <w:right w:w="0" w:type="dxa"/>
            </w:tcMar>
          </w:tcPr>
          <w:p w14:paraId="327CEB26" w14:textId="55DD6CE8" w:rsidR="003B41EA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2F0249">
              <w:t>16</w:t>
            </w:r>
          </w:p>
        </w:tc>
        <w:tc>
          <w:tcPr>
            <w:tcW w:w="1864" w:type="pct"/>
            <w:tcMar>
              <w:left w:w="0" w:type="dxa"/>
              <w:right w:w="0" w:type="dxa"/>
            </w:tcMar>
          </w:tcPr>
          <w:p w14:paraId="7D55D5F6" w14:textId="2AA7E1EA" w:rsidR="003B41EA" w:rsidRPr="00DA4D36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DA4D36">
              <w:rPr>
                <w:lang w:val="ru-RU"/>
              </w:rPr>
              <w:t>Связь между числами при делении.</w:t>
            </w:r>
          </w:p>
        </w:tc>
        <w:tc>
          <w:tcPr>
            <w:tcW w:w="727" w:type="pct"/>
            <w:tcMar>
              <w:left w:w="0" w:type="dxa"/>
              <w:right w:w="0" w:type="dxa"/>
            </w:tcMar>
          </w:tcPr>
          <w:p w14:paraId="60FE314E" w14:textId="05929B7D" w:rsidR="003B41EA" w:rsidRDefault="003B41EA" w:rsidP="003B41EA">
            <w:pPr>
              <w:autoSpaceDE w:val="0"/>
              <w:autoSpaceDN w:val="0"/>
              <w:spacing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2F0249">
              <w:t>1</w:t>
            </w:r>
          </w:p>
        </w:tc>
        <w:tc>
          <w:tcPr>
            <w:tcW w:w="818" w:type="pct"/>
            <w:tcMar>
              <w:left w:w="0" w:type="dxa"/>
              <w:right w:w="0" w:type="dxa"/>
            </w:tcMar>
          </w:tcPr>
          <w:p w14:paraId="5B25E458" w14:textId="753F7C4A" w:rsidR="003B41EA" w:rsidRDefault="003B41EA" w:rsidP="003B41EA">
            <w:pPr>
              <w:rPr>
                <w:lang w:val="ru-RU"/>
              </w:rPr>
            </w:pPr>
            <w:r w:rsidRPr="00133244">
              <w:t>22.12.2023</w:t>
            </w:r>
          </w:p>
        </w:tc>
        <w:tc>
          <w:tcPr>
            <w:tcW w:w="1408" w:type="pct"/>
            <w:tcMar>
              <w:left w:w="0" w:type="dxa"/>
              <w:right w:w="0" w:type="dxa"/>
            </w:tcMar>
          </w:tcPr>
          <w:p w14:paraId="57B5DA0F" w14:textId="664F0E64" w:rsidR="003B41EA" w:rsidRPr="0077131A" w:rsidRDefault="003B41EA" w:rsidP="003B41EA">
            <w:pPr>
              <w:autoSpaceDE w:val="0"/>
              <w:autoSpaceDN w:val="0"/>
              <w:spacing w:after="0" w:line="281" w:lineRule="auto"/>
              <w:ind w:left="72"/>
              <w:rPr>
                <w:sz w:val="24"/>
                <w:szCs w:val="24"/>
                <w:lang w:val="ru-RU"/>
              </w:rPr>
            </w:pP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school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collection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uchi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resh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</w:tc>
      </w:tr>
      <w:tr w:rsidR="003B41EA" w:rsidRPr="00D32A74" w14:paraId="43D7B5B7" w14:textId="77777777" w:rsidTr="003B41EA">
        <w:trPr>
          <w:trHeight w:val="20"/>
        </w:trPr>
        <w:tc>
          <w:tcPr>
            <w:tcW w:w="183" w:type="pct"/>
            <w:tcMar>
              <w:left w:w="0" w:type="dxa"/>
              <w:right w:w="0" w:type="dxa"/>
            </w:tcMar>
          </w:tcPr>
          <w:p w14:paraId="7FC62EEA" w14:textId="288CD5FA" w:rsidR="003B41EA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2F0249">
              <w:t>17</w:t>
            </w:r>
          </w:p>
        </w:tc>
        <w:tc>
          <w:tcPr>
            <w:tcW w:w="1864" w:type="pct"/>
            <w:tcMar>
              <w:left w:w="0" w:type="dxa"/>
              <w:right w:w="0" w:type="dxa"/>
            </w:tcMar>
          </w:tcPr>
          <w:p w14:paraId="7102B899" w14:textId="3DF99556" w:rsidR="003B41EA" w:rsidRPr="00DA4D36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DA4D36">
              <w:rPr>
                <w:lang w:val="ru-RU"/>
              </w:rPr>
              <w:t xml:space="preserve">Приём деления для случаев вида </w:t>
            </w:r>
            <w:proofErr w:type="gramStart"/>
            <w:r w:rsidRPr="00DA4D36">
              <w:rPr>
                <w:lang w:val="ru-RU"/>
              </w:rPr>
              <w:t>87 :</w:t>
            </w:r>
            <w:proofErr w:type="gramEnd"/>
            <w:r w:rsidRPr="00DA4D36">
              <w:rPr>
                <w:lang w:val="ru-RU"/>
              </w:rPr>
              <w:t xml:space="preserve"> 29, 66 :22. </w:t>
            </w:r>
          </w:p>
        </w:tc>
        <w:tc>
          <w:tcPr>
            <w:tcW w:w="727" w:type="pct"/>
            <w:tcMar>
              <w:left w:w="0" w:type="dxa"/>
              <w:right w:w="0" w:type="dxa"/>
            </w:tcMar>
          </w:tcPr>
          <w:p w14:paraId="1070AD83" w14:textId="2AE2E2F4" w:rsidR="003B41EA" w:rsidRDefault="003B41EA" w:rsidP="003B41EA">
            <w:pPr>
              <w:autoSpaceDE w:val="0"/>
              <w:autoSpaceDN w:val="0"/>
              <w:spacing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2F0249">
              <w:t>1</w:t>
            </w:r>
          </w:p>
        </w:tc>
        <w:tc>
          <w:tcPr>
            <w:tcW w:w="818" w:type="pct"/>
            <w:tcMar>
              <w:left w:w="0" w:type="dxa"/>
              <w:right w:w="0" w:type="dxa"/>
            </w:tcMar>
          </w:tcPr>
          <w:p w14:paraId="754208B8" w14:textId="74601A30" w:rsidR="003B41EA" w:rsidRDefault="003B41EA" w:rsidP="003B41EA">
            <w:pPr>
              <w:rPr>
                <w:lang w:val="ru-RU"/>
              </w:rPr>
            </w:pPr>
            <w:r w:rsidRPr="00133244">
              <w:t>29.12.2023</w:t>
            </w:r>
          </w:p>
        </w:tc>
        <w:tc>
          <w:tcPr>
            <w:tcW w:w="1408" w:type="pct"/>
            <w:tcMar>
              <w:left w:w="0" w:type="dxa"/>
              <w:right w:w="0" w:type="dxa"/>
            </w:tcMar>
          </w:tcPr>
          <w:p w14:paraId="01556386" w14:textId="01E7F5D6" w:rsidR="003B41EA" w:rsidRPr="0077131A" w:rsidRDefault="003B41EA" w:rsidP="003B41EA">
            <w:pPr>
              <w:autoSpaceDE w:val="0"/>
              <w:autoSpaceDN w:val="0"/>
              <w:spacing w:after="0" w:line="281" w:lineRule="auto"/>
              <w:ind w:left="72"/>
              <w:rPr>
                <w:sz w:val="24"/>
                <w:szCs w:val="24"/>
                <w:lang w:val="ru-RU"/>
              </w:rPr>
            </w:pP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school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collection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uchi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resh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</w:tc>
      </w:tr>
      <w:tr w:rsidR="003B41EA" w:rsidRPr="00D32A74" w14:paraId="42E1BB33" w14:textId="77777777" w:rsidTr="003B41EA">
        <w:trPr>
          <w:trHeight w:val="20"/>
        </w:trPr>
        <w:tc>
          <w:tcPr>
            <w:tcW w:w="183" w:type="pct"/>
            <w:tcMar>
              <w:left w:w="0" w:type="dxa"/>
              <w:right w:w="0" w:type="dxa"/>
            </w:tcMar>
          </w:tcPr>
          <w:p w14:paraId="79931CDF" w14:textId="5EDCBFD3" w:rsidR="003B41EA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2F0249">
              <w:t>18.</w:t>
            </w:r>
          </w:p>
        </w:tc>
        <w:tc>
          <w:tcPr>
            <w:tcW w:w="1864" w:type="pct"/>
            <w:tcMar>
              <w:left w:w="0" w:type="dxa"/>
              <w:right w:w="0" w:type="dxa"/>
            </w:tcMar>
          </w:tcPr>
          <w:p w14:paraId="1BC7951E" w14:textId="061C88D0" w:rsidR="003B41EA" w:rsidRPr="00887E77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2F0249">
              <w:t>Решение уравнений.</w:t>
            </w:r>
            <w:r>
              <w:rPr>
                <w:lang w:val="ru-RU"/>
              </w:rPr>
              <w:t xml:space="preserve"> Закрпеление пройденного</w:t>
            </w:r>
          </w:p>
        </w:tc>
        <w:tc>
          <w:tcPr>
            <w:tcW w:w="727" w:type="pct"/>
            <w:tcMar>
              <w:left w:w="0" w:type="dxa"/>
              <w:right w:w="0" w:type="dxa"/>
            </w:tcMar>
          </w:tcPr>
          <w:p w14:paraId="52B06E59" w14:textId="28B40E13" w:rsidR="003B41EA" w:rsidRDefault="003B41EA" w:rsidP="003B41EA">
            <w:pPr>
              <w:autoSpaceDE w:val="0"/>
              <w:autoSpaceDN w:val="0"/>
              <w:spacing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97422A"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8" w:type="pct"/>
            <w:tcMar>
              <w:left w:w="0" w:type="dxa"/>
              <w:right w:w="0" w:type="dxa"/>
            </w:tcMar>
          </w:tcPr>
          <w:p w14:paraId="1032A579" w14:textId="25EF645D" w:rsidR="003B41EA" w:rsidRDefault="003B41EA" w:rsidP="003B41EA">
            <w:pPr>
              <w:rPr>
                <w:lang w:val="ru-RU"/>
              </w:rPr>
            </w:pPr>
            <w:r w:rsidRPr="00133244">
              <w:t>12.01.2024</w:t>
            </w:r>
          </w:p>
        </w:tc>
        <w:tc>
          <w:tcPr>
            <w:tcW w:w="1408" w:type="pct"/>
            <w:tcMar>
              <w:left w:w="0" w:type="dxa"/>
              <w:right w:w="0" w:type="dxa"/>
            </w:tcMar>
          </w:tcPr>
          <w:p w14:paraId="0202DCEA" w14:textId="3ACECE9C" w:rsidR="003B41EA" w:rsidRPr="0077131A" w:rsidRDefault="003B41EA" w:rsidP="003B41EA">
            <w:pPr>
              <w:autoSpaceDE w:val="0"/>
              <w:autoSpaceDN w:val="0"/>
              <w:spacing w:after="0" w:line="281" w:lineRule="auto"/>
              <w:ind w:left="72"/>
              <w:rPr>
                <w:sz w:val="24"/>
                <w:szCs w:val="24"/>
                <w:lang w:val="ru-RU"/>
              </w:rPr>
            </w:pP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school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collection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uchi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resh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</w:tc>
      </w:tr>
      <w:tr w:rsidR="003B41EA" w:rsidRPr="00D32A74" w14:paraId="741DBE60" w14:textId="77777777" w:rsidTr="003B41EA">
        <w:trPr>
          <w:trHeight w:val="20"/>
        </w:trPr>
        <w:tc>
          <w:tcPr>
            <w:tcW w:w="183" w:type="pct"/>
            <w:tcMar>
              <w:left w:w="0" w:type="dxa"/>
              <w:right w:w="0" w:type="dxa"/>
            </w:tcMar>
          </w:tcPr>
          <w:p w14:paraId="2DEDB38E" w14:textId="37BB1102" w:rsidR="003B41EA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2F0249">
              <w:t>19.</w:t>
            </w:r>
          </w:p>
        </w:tc>
        <w:tc>
          <w:tcPr>
            <w:tcW w:w="1864" w:type="pct"/>
            <w:tcMar>
              <w:left w:w="0" w:type="dxa"/>
              <w:right w:w="0" w:type="dxa"/>
            </w:tcMar>
          </w:tcPr>
          <w:p w14:paraId="130E225C" w14:textId="1E885823" w:rsidR="003B41EA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2F0249">
              <w:t>Деление с остатком.</w:t>
            </w:r>
          </w:p>
        </w:tc>
        <w:tc>
          <w:tcPr>
            <w:tcW w:w="727" w:type="pct"/>
            <w:tcMar>
              <w:left w:w="0" w:type="dxa"/>
              <w:right w:w="0" w:type="dxa"/>
            </w:tcMar>
          </w:tcPr>
          <w:p w14:paraId="2048D9BF" w14:textId="6FAA0B75" w:rsidR="003B41EA" w:rsidRDefault="003B41EA" w:rsidP="003B41EA">
            <w:pPr>
              <w:autoSpaceDE w:val="0"/>
              <w:autoSpaceDN w:val="0"/>
              <w:spacing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2F0249">
              <w:t>1</w:t>
            </w:r>
          </w:p>
        </w:tc>
        <w:tc>
          <w:tcPr>
            <w:tcW w:w="818" w:type="pct"/>
            <w:tcMar>
              <w:left w:w="0" w:type="dxa"/>
              <w:right w:w="0" w:type="dxa"/>
            </w:tcMar>
          </w:tcPr>
          <w:p w14:paraId="446305CC" w14:textId="0CE192EF" w:rsidR="003B41EA" w:rsidRDefault="003B41EA" w:rsidP="003B41EA">
            <w:pPr>
              <w:rPr>
                <w:lang w:val="ru-RU"/>
              </w:rPr>
            </w:pPr>
            <w:r w:rsidRPr="00133244">
              <w:t>19.01.2024</w:t>
            </w:r>
          </w:p>
        </w:tc>
        <w:tc>
          <w:tcPr>
            <w:tcW w:w="1408" w:type="pct"/>
            <w:tcMar>
              <w:left w:w="0" w:type="dxa"/>
              <w:right w:w="0" w:type="dxa"/>
            </w:tcMar>
          </w:tcPr>
          <w:p w14:paraId="25E2427F" w14:textId="2AD91589" w:rsidR="003B41EA" w:rsidRPr="0077131A" w:rsidRDefault="003B41EA" w:rsidP="003B41EA">
            <w:pPr>
              <w:autoSpaceDE w:val="0"/>
              <w:autoSpaceDN w:val="0"/>
              <w:spacing w:after="0" w:line="281" w:lineRule="auto"/>
              <w:ind w:left="72"/>
              <w:rPr>
                <w:sz w:val="24"/>
                <w:szCs w:val="24"/>
                <w:lang w:val="ru-RU"/>
              </w:rPr>
            </w:pP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school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collection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uchi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resh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</w:tc>
      </w:tr>
      <w:tr w:rsidR="003B41EA" w:rsidRPr="00D32A74" w14:paraId="30C783D1" w14:textId="77777777" w:rsidTr="003B41EA">
        <w:trPr>
          <w:trHeight w:val="20"/>
        </w:trPr>
        <w:tc>
          <w:tcPr>
            <w:tcW w:w="183" w:type="pct"/>
            <w:tcMar>
              <w:left w:w="0" w:type="dxa"/>
              <w:right w:w="0" w:type="dxa"/>
            </w:tcMar>
          </w:tcPr>
          <w:p w14:paraId="198BFF7E" w14:textId="79689350" w:rsidR="003B41EA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2F0249">
              <w:t>20</w:t>
            </w:r>
          </w:p>
        </w:tc>
        <w:tc>
          <w:tcPr>
            <w:tcW w:w="1864" w:type="pct"/>
            <w:tcMar>
              <w:left w:w="0" w:type="dxa"/>
              <w:right w:w="0" w:type="dxa"/>
            </w:tcMar>
          </w:tcPr>
          <w:p w14:paraId="2AD555FF" w14:textId="3BE86B3C" w:rsidR="003B41EA" w:rsidRPr="00DA4D36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DA4D36">
              <w:rPr>
                <w:lang w:val="ru-RU"/>
              </w:rPr>
              <w:t>Задачи на деление с остатком.</w:t>
            </w:r>
          </w:p>
        </w:tc>
        <w:tc>
          <w:tcPr>
            <w:tcW w:w="727" w:type="pct"/>
            <w:tcMar>
              <w:left w:w="0" w:type="dxa"/>
              <w:right w:w="0" w:type="dxa"/>
            </w:tcMar>
          </w:tcPr>
          <w:p w14:paraId="5550ED94" w14:textId="5E66AA59" w:rsidR="003B41EA" w:rsidRDefault="003B41EA" w:rsidP="003B41EA">
            <w:pPr>
              <w:autoSpaceDE w:val="0"/>
              <w:autoSpaceDN w:val="0"/>
              <w:spacing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2F0249">
              <w:t>1</w:t>
            </w:r>
          </w:p>
        </w:tc>
        <w:tc>
          <w:tcPr>
            <w:tcW w:w="818" w:type="pct"/>
            <w:tcMar>
              <w:left w:w="0" w:type="dxa"/>
              <w:right w:w="0" w:type="dxa"/>
            </w:tcMar>
          </w:tcPr>
          <w:p w14:paraId="5176F870" w14:textId="4352B05A" w:rsidR="003B41EA" w:rsidRDefault="003B41EA" w:rsidP="003B41EA">
            <w:pPr>
              <w:rPr>
                <w:lang w:val="ru-RU"/>
              </w:rPr>
            </w:pPr>
            <w:r w:rsidRPr="00133244">
              <w:t>26.01.2024</w:t>
            </w:r>
          </w:p>
        </w:tc>
        <w:tc>
          <w:tcPr>
            <w:tcW w:w="1408" w:type="pct"/>
            <w:tcMar>
              <w:left w:w="0" w:type="dxa"/>
              <w:right w:w="0" w:type="dxa"/>
            </w:tcMar>
          </w:tcPr>
          <w:p w14:paraId="5C25CA1C" w14:textId="651BF199" w:rsidR="003B41EA" w:rsidRPr="0077131A" w:rsidRDefault="003B41EA" w:rsidP="003B41EA">
            <w:pPr>
              <w:autoSpaceDE w:val="0"/>
              <w:autoSpaceDN w:val="0"/>
              <w:spacing w:after="0" w:line="281" w:lineRule="auto"/>
              <w:ind w:left="72"/>
              <w:rPr>
                <w:sz w:val="24"/>
                <w:szCs w:val="24"/>
                <w:lang w:val="ru-RU"/>
              </w:rPr>
            </w:pP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school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collection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uchi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resh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</w:tc>
      </w:tr>
      <w:tr w:rsidR="003B41EA" w:rsidRPr="00D32A74" w14:paraId="7D4A1264" w14:textId="77777777" w:rsidTr="003B41EA">
        <w:trPr>
          <w:trHeight w:val="20"/>
        </w:trPr>
        <w:tc>
          <w:tcPr>
            <w:tcW w:w="183" w:type="pct"/>
            <w:tcMar>
              <w:left w:w="0" w:type="dxa"/>
              <w:right w:w="0" w:type="dxa"/>
            </w:tcMar>
          </w:tcPr>
          <w:p w14:paraId="2EF00BF2" w14:textId="65B5400E" w:rsidR="003B41EA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864" w:type="pct"/>
            <w:tcMar>
              <w:left w:w="0" w:type="dxa"/>
              <w:right w:w="0" w:type="dxa"/>
            </w:tcMar>
          </w:tcPr>
          <w:p w14:paraId="4A0712B6" w14:textId="756734A5" w:rsidR="003B41EA" w:rsidRPr="00887E77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AE3F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Случаи деления, когда </w:t>
            </w:r>
            <w:r w:rsidRPr="00AE3F6F">
              <w:rPr>
                <w:lang w:val="ru-RU"/>
              </w:rPr>
              <w:br/>
            </w:r>
            <w:r w:rsidRPr="00AE3F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делитель больше делимого.</w:t>
            </w:r>
          </w:p>
        </w:tc>
        <w:tc>
          <w:tcPr>
            <w:tcW w:w="727" w:type="pct"/>
            <w:tcMar>
              <w:left w:w="0" w:type="dxa"/>
              <w:right w:w="0" w:type="dxa"/>
            </w:tcMar>
          </w:tcPr>
          <w:p w14:paraId="0C65BB1E" w14:textId="135B9CCC" w:rsidR="003B41EA" w:rsidRDefault="003B41EA" w:rsidP="003B41EA">
            <w:pPr>
              <w:autoSpaceDE w:val="0"/>
              <w:autoSpaceDN w:val="0"/>
              <w:spacing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8" w:type="pct"/>
            <w:tcMar>
              <w:left w:w="0" w:type="dxa"/>
              <w:right w:w="0" w:type="dxa"/>
            </w:tcMar>
          </w:tcPr>
          <w:p w14:paraId="0523B3D3" w14:textId="5644433D" w:rsidR="003B41EA" w:rsidRDefault="003B41EA" w:rsidP="003B41EA">
            <w:pPr>
              <w:rPr>
                <w:lang w:val="ru-RU"/>
              </w:rPr>
            </w:pPr>
            <w:r w:rsidRPr="00133244">
              <w:t>02.02.2024</w:t>
            </w:r>
          </w:p>
        </w:tc>
        <w:tc>
          <w:tcPr>
            <w:tcW w:w="1408" w:type="pct"/>
            <w:tcMar>
              <w:left w:w="0" w:type="dxa"/>
              <w:right w:w="0" w:type="dxa"/>
            </w:tcMar>
          </w:tcPr>
          <w:p w14:paraId="45B64A38" w14:textId="7C1069B3" w:rsidR="003B41EA" w:rsidRPr="0077131A" w:rsidRDefault="003B41EA" w:rsidP="003B41EA">
            <w:pPr>
              <w:autoSpaceDE w:val="0"/>
              <w:autoSpaceDN w:val="0"/>
              <w:spacing w:after="0" w:line="281" w:lineRule="auto"/>
              <w:ind w:left="72"/>
              <w:rPr>
                <w:sz w:val="24"/>
                <w:szCs w:val="24"/>
                <w:lang w:val="ru-RU"/>
              </w:rPr>
            </w:pP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school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collection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uchi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resh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</w:tc>
      </w:tr>
      <w:tr w:rsidR="003B41EA" w:rsidRPr="00D32A74" w14:paraId="7647BB44" w14:textId="77777777" w:rsidTr="003B41EA">
        <w:trPr>
          <w:trHeight w:val="20"/>
        </w:trPr>
        <w:tc>
          <w:tcPr>
            <w:tcW w:w="183" w:type="pct"/>
            <w:tcMar>
              <w:left w:w="0" w:type="dxa"/>
              <w:right w:w="0" w:type="dxa"/>
            </w:tcMar>
          </w:tcPr>
          <w:p w14:paraId="1AF384EF" w14:textId="11EC0091" w:rsidR="003B41EA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4" w:type="pct"/>
            <w:tcMar>
              <w:left w:w="0" w:type="dxa"/>
              <w:right w:w="0" w:type="dxa"/>
            </w:tcMar>
          </w:tcPr>
          <w:p w14:paraId="0B3F9440" w14:textId="25DE7978" w:rsidR="003B41EA" w:rsidRPr="00887E77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AE3F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Образование и названия </w:t>
            </w:r>
            <w:r w:rsidRPr="00AE3F6F">
              <w:rPr>
                <w:lang w:val="ru-RU"/>
              </w:rPr>
              <w:tab/>
            </w:r>
            <w:r w:rsidRPr="00AE3F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трехзначных чисел.</w:t>
            </w:r>
          </w:p>
        </w:tc>
        <w:tc>
          <w:tcPr>
            <w:tcW w:w="727" w:type="pct"/>
            <w:tcMar>
              <w:left w:w="0" w:type="dxa"/>
              <w:right w:w="0" w:type="dxa"/>
            </w:tcMar>
          </w:tcPr>
          <w:p w14:paraId="21272368" w14:textId="62E6AC4F" w:rsidR="003B41EA" w:rsidRDefault="003B41EA" w:rsidP="003B41EA">
            <w:pPr>
              <w:autoSpaceDE w:val="0"/>
              <w:autoSpaceDN w:val="0"/>
              <w:spacing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8" w:type="pct"/>
            <w:tcMar>
              <w:left w:w="0" w:type="dxa"/>
              <w:right w:w="0" w:type="dxa"/>
            </w:tcMar>
          </w:tcPr>
          <w:p w14:paraId="69064D45" w14:textId="13D44D22" w:rsidR="003B41EA" w:rsidRDefault="003B41EA" w:rsidP="003B41EA">
            <w:pPr>
              <w:rPr>
                <w:lang w:val="ru-RU"/>
              </w:rPr>
            </w:pPr>
            <w:r w:rsidRPr="00133244">
              <w:t>09.02.2024</w:t>
            </w:r>
          </w:p>
        </w:tc>
        <w:tc>
          <w:tcPr>
            <w:tcW w:w="1408" w:type="pct"/>
            <w:tcMar>
              <w:left w:w="0" w:type="dxa"/>
              <w:right w:w="0" w:type="dxa"/>
            </w:tcMar>
          </w:tcPr>
          <w:p w14:paraId="31CF3C44" w14:textId="1CB3E02E" w:rsidR="003B41EA" w:rsidRPr="0077131A" w:rsidRDefault="003B41EA" w:rsidP="003B41EA">
            <w:pPr>
              <w:autoSpaceDE w:val="0"/>
              <w:autoSpaceDN w:val="0"/>
              <w:spacing w:after="0" w:line="281" w:lineRule="auto"/>
              <w:ind w:left="72"/>
              <w:rPr>
                <w:sz w:val="24"/>
                <w:szCs w:val="24"/>
                <w:lang w:val="ru-RU"/>
              </w:rPr>
            </w:pP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school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collection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uchi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resh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</w:tc>
      </w:tr>
      <w:tr w:rsidR="003B41EA" w:rsidRPr="00D32A74" w14:paraId="39F296D9" w14:textId="77777777" w:rsidTr="003B41EA">
        <w:trPr>
          <w:trHeight w:val="20"/>
        </w:trPr>
        <w:tc>
          <w:tcPr>
            <w:tcW w:w="183" w:type="pct"/>
            <w:tcMar>
              <w:left w:w="0" w:type="dxa"/>
              <w:right w:w="0" w:type="dxa"/>
            </w:tcMar>
          </w:tcPr>
          <w:p w14:paraId="02F43B71" w14:textId="727CF641" w:rsidR="003B41EA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1864" w:type="pct"/>
            <w:tcMar>
              <w:left w:w="0" w:type="dxa"/>
              <w:right w:w="0" w:type="dxa"/>
            </w:tcMar>
          </w:tcPr>
          <w:p w14:paraId="6E992215" w14:textId="3F0009FC" w:rsidR="003B41EA" w:rsidRPr="00887E77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AE3F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Увеличение, уменьшение чисел в 10 раз, в 100 раз.</w:t>
            </w:r>
          </w:p>
        </w:tc>
        <w:tc>
          <w:tcPr>
            <w:tcW w:w="727" w:type="pct"/>
            <w:tcMar>
              <w:left w:w="0" w:type="dxa"/>
              <w:right w:w="0" w:type="dxa"/>
            </w:tcMar>
          </w:tcPr>
          <w:p w14:paraId="03BD7D24" w14:textId="7F8BD173" w:rsidR="003B41EA" w:rsidRDefault="003B41EA" w:rsidP="003B41EA">
            <w:pPr>
              <w:autoSpaceDE w:val="0"/>
              <w:autoSpaceDN w:val="0"/>
              <w:spacing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8" w:type="pct"/>
            <w:tcMar>
              <w:left w:w="0" w:type="dxa"/>
              <w:right w:w="0" w:type="dxa"/>
            </w:tcMar>
          </w:tcPr>
          <w:p w14:paraId="1503D7E6" w14:textId="529FE040" w:rsidR="003B41EA" w:rsidRDefault="003B41EA" w:rsidP="003B41EA">
            <w:pPr>
              <w:rPr>
                <w:lang w:val="ru-RU"/>
              </w:rPr>
            </w:pPr>
            <w:r w:rsidRPr="00133244">
              <w:t>16.02.2024</w:t>
            </w:r>
          </w:p>
        </w:tc>
        <w:tc>
          <w:tcPr>
            <w:tcW w:w="1408" w:type="pct"/>
            <w:tcMar>
              <w:left w:w="0" w:type="dxa"/>
              <w:right w:w="0" w:type="dxa"/>
            </w:tcMar>
          </w:tcPr>
          <w:p w14:paraId="4F7E438F" w14:textId="3BAC0AC5" w:rsidR="003B41EA" w:rsidRPr="0077131A" w:rsidRDefault="003B41EA" w:rsidP="003B41EA">
            <w:pPr>
              <w:autoSpaceDE w:val="0"/>
              <w:autoSpaceDN w:val="0"/>
              <w:spacing w:after="0" w:line="281" w:lineRule="auto"/>
              <w:ind w:left="72"/>
              <w:rPr>
                <w:sz w:val="24"/>
                <w:szCs w:val="24"/>
                <w:lang w:val="ru-RU"/>
              </w:rPr>
            </w:pP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school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collection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uchi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resh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</w:tc>
      </w:tr>
      <w:tr w:rsidR="003B41EA" w:rsidRPr="00D32A74" w14:paraId="105D60BE" w14:textId="77777777" w:rsidTr="003B41EA">
        <w:trPr>
          <w:trHeight w:val="20"/>
        </w:trPr>
        <w:tc>
          <w:tcPr>
            <w:tcW w:w="183" w:type="pct"/>
            <w:tcMar>
              <w:left w:w="0" w:type="dxa"/>
              <w:right w:w="0" w:type="dxa"/>
            </w:tcMar>
          </w:tcPr>
          <w:p w14:paraId="4766BD7D" w14:textId="7B1A6212" w:rsidR="003B41EA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4" w:type="pct"/>
            <w:tcMar>
              <w:left w:w="0" w:type="dxa"/>
              <w:right w:w="0" w:type="dxa"/>
            </w:tcMar>
          </w:tcPr>
          <w:p w14:paraId="4B804046" w14:textId="3E315416" w:rsidR="003B41EA" w:rsidRPr="00887E77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Сравнение трёхзначных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чисел. </w:t>
            </w:r>
          </w:p>
        </w:tc>
        <w:tc>
          <w:tcPr>
            <w:tcW w:w="727" w:type="pct"/>
            <w:tcMar>
              <w:left w:w="0" w:type="dxa"/>
              <w:right w:w="0" w:type="dxa"/>
            </w:tcMar>
          </w:tcPr>
          <w:p w14:paraId="122E8B6F" w14:textId="05739A1A" w:rsidR="003B41EA" w:rsidRDefault="003B41EA" w:rsidP="003B41EA">
            <w:pPr>
              <w:autoSpaceDE w:val="0"/>
              <w:autoSpaceDN w:val="0"/>
              <w:spacing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8" w:type="pct"/>
            <w:tcMar>
              <w:left w:w="0" w:type="dxa"/>
              <w:right w:w="0" w:type="dxa"/>
            </w:tcMar>
          </w:tcPr>
          <w:p w14:paraId="780997E8" w14:textId="5A6ADB5A" w:rsidR="003B41EA" w:rsidRDefault="003B41EA" w:rsidP="003B41EA">
            <w:pPr>
              <w:rPr>
                <w:lang w:val="ru-RU"/>
              </w:rPr>
            </w:pPr>
            <w:r w:rsidRPr="00133244">
              <w:t>01.03.2024</w:t>
            </w:r>
          </w:p>
        </w:tc>
        <w:tc>
          <w:tcPr>
            <w:tcW w:w="1408" w:type="pct"/>
            <w:tcMar>
              <w:left w:w="0" w:type="dxa"/>
              <w:right w:w="0" w:type="dxa"/>
            </w:tcMar>
          </w:tcPr>
          <w:p w14:paraId="2315A4BB" w14:textId="5225FB09" w:rsidR="003B41EA" w:rsidRPr="0077131A" w:rsidRDefault="003B41EA" w:rsidP="003B41EA">
            <w:pPr>
              <w:autoSpaceDE w:val="0"/>
              <w:autoSpaceDN w:val="0"/>
              <w:spacing w:after="0" w:line="281" w:lineRule="auto"/>
              <w:ind w:left="72"/>
              <w:rPr>
                <w:sz w:val="24"/>
                <w:szCs w:val="24"/>
                <w:lang w:val="ru-RU"/>
              </w:rPr>
            </w:pP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school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collection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uchi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resh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</w:tc>
      </w:tr>
      <w:tr w:rsidR="003B41EA" w:rsidRPr="00D32A74" w14:paraId="090A1C82" w14:textId="77777777" w:rsidTr="003B41EA">
        <w:trPr>
          <w:trHeight w:val="20"/>
        </w:trPr>
        <w:tc>
          <w:tcPr>
            <w:tcW w:w="183" w:type="pct"/>
            <w:tcMar>
              <w:left w:w="0" w:type="dxa"/>
              <w:right w:w="0" w:type="dxa"/>
            </w:tcMar>
          </w:tcPr>
          <w:p w14:paraId="2BFC33CF" w14:textId="10132A2F" w:rsidR="003B41EA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4" w:type="pct"/>
            <w:tcMar>
              <w:left w:w="0" w:type="dxa"/>
              <w:right w:w="0" w:type="dxa"/>
            </w:tcMar>
          </w:tcPr>
          <w:p w14:paraId="055C499B" w14:textId="1427FB81" w:rsidR="003B41EA" w:rsidRPr="00887E77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Единицы массы. Грамм.</w:t>
            </w:r>
          </w:p>
        </w:tc>
        <w:tc>
          <w:tcPr>
            <w:tcW w:w="727" w:type="pct"/>
            <w:tcMar>
              <w:left w:w="0" w:type="dxa"/>
              <w:right w:w="0" w:type="dxa"/>
            </w:tcMar>
          </w:tcPr>
          <w:p w14:paraId="40808062" w14:textId="7A117895" w:rsidR="003B41EA" w:rsidRDefault="003B41EA" w:rsidP="003B41EA">
            <w:pPr>
              <w:autoSpaceDE w:val="0"/>
              <w:autoSpaceDN w:val="0"/>
              <w:spacing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8" w:type="pct"/>
            <w:tcMar>
              <w:left w:w="0" w:type="dxa"/>
              <w:right w:w="0" w:type="dxa"/>
            </w:tcMar>
          </w:tcPr>
          <w:p w14:paraId="10A0EE65" w14:textId="506DFF4F" w:rsidR="003B41EA" w:rsidRDefault="003B41EA" w:rsidP="003B41EA">
            <w:pPr>
              <w:rPr>
                <w:lang w:val="ru-RU"/>
              </w:rPr>
            </w:pPr>
            <w:r w:rsidRPr="00133244">
              <w:t>15.03.2024</w:t>
            </w:r>
          </w:p>
        </w:tc>
        <w:tc>
          <w:tcPr>
            <w:tcW w:w="1408" w:type="pct"/>
            <w:tcMar>
              <w:left w:w="0" w:type="dxa"/>
              <w:right w:w="0" w:type="dxa"/>
            </w:tcMar>
          </w:tcPr>
          <w:p w14:paraId="08E66054" w14:textId="161C6F73" w:rsidR="003B41EA" w:rsidRPr="0077131A" w:rsidRDefault="003B41EA" w:rsidP="003B41EA">
            <w:pPr>
              <w:autoSpaceDE w:val="0"/>
              <w:autoSpaceDN w:val="0"/>
              <w:spacing w:after="0" w:line="281" w:lineRule="auto"/>
              <w:ind w:left="72"/>
              <w:rPr>
                <w:sz w:val="24"/>
                <w:szCs w:val="24"/>
                <w:lang w:val="ru-RU"/>
              </w:rPr>
            </w:pP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school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collection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uchi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resh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</w:tc>
      </w:tr>
      <w:tr w:rsidR="003B41EA" w:rsidRPr="00D32A74" w14:paraId="313EFC09" w14:textId="77777777" w:rsidTr="003B41EA">
        <w:trPr>
          <w:trHeight w:val="20"/>
        </w:trPr>
        <w:tc>
          <w:tcPr>
            <w:tcW w:w="183" w:type="pct"/>
            <w:tcMar>
              <w:left w:w="0" w:type="dxa"/>
              <w:right w:w="0" w:type="dxa"/>
            </w:tcMar>
          </w:tcPr>
          <w:p w14:paraId="69F803C9" w14:textId="18753683" w:rsidR="003B41EA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4" w:type="pct"/>
            <w:tcMar>
              <w:left w:w="0" w:type="dxa"/>
              <w:right w:w="0" w:type="dxa"/>
            </w:tcMar>
          </w:tcPr>
          <w:p w14:paraId="6AB63279" w14:textId="7755F23C" w:rsidR="003B41EA" w:rsidRPr="00887E77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Приёмы устных вычислений вида: 260+310, 670-140.</w:t>
            </w:r>
          </w:p>
        </w:tc>
        <w:tc>
          <w:tcPr>
            <w:tcW w:w="727" w:type="pct"/>
            <w:tcMar>
              <w:left w:w="0" w:type="dxa"/>
              <w:right w:w="0" w:type="dxa"/>
            </w:tcMar>
          </w:tcPr>
          <w:p w14:paraId="6ABB40D8" w14:textId="4A34BAA1" w:rsidR="003B41EA" w:rsidRDefault="003B41EA" w:rsidP="003B41EA">
            <w:pPr>
              <w:autoSpaceDE w:val="0"/>
              <w:autoSpaceDN w:val="0"/>
              <w:spacing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8" w:type="pct"/>
            <w:tcMar>
              <w:left w:w="0" w:type="dxa"/>
              <w:right w:w="0" w:type="dxa"/>
            </w:tcMar>
          </w:tcPr>
          <w:p w14:paraId="7F1D71C8" w14:textId="3B6934D4" w:rsidR="003B41EA" w:rsidRDefault="003B41EA" w:rsidP="003B41EA">
            <w:pPr>
              <w:rPr>
                <w:lang w:val="ru-RU"/>
              </w:rPr>
            </w:pPr>
            <w:r w:rsidRPr="00133244">
              <w:t>22.03.2024</w:t>
            </w:r>
          </w:p>
        </w:tc>
        <w:tc>
          <w:tcPr>
            <w:tcW w:w="1408" w:type="pct"/>
            <w:tcMar>
              <w:left w:w="0" w:type="dxa"/>
              <w:right w:w="0" w:type="dxa"/>
            </w:tcMar>
          </w:tcPr>
          <w:p w14:paraId="27A2F287" w14:textId="5BEC46D3" w:rsidR="003B41EA" w:rsidRPr="0077131A" w:rsidRDefault="003B41EA" w:rsidP="003B41EA">
            <w:pPr>
              <w:autoSpaceDE w:val="0"/>
              <w:autoSpaceDN w:val="0"/>
              <w:spacing w:after="0" w:line="281" w:lineRule="auto"/>
              <w:ind w:left="72"/>
              <w:rPr>
                <w:sz w:val="24"/>
                <w:szCs w:val="24"/>
                <w:lang w:val="ru-RU"/>
              </w:rPr>
            </w:pP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school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collection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uchi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resh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</w:tc>
      </w:tr>
      <w:tr w:rsidR="003B41EA" w:rsidRPr="00D32A74" w14:paraId="053F8878" w14:textId="77777777" w:rsidTr="003B41EA">
        <w:trPr>
          <w:trHeight w:val="20"/>
        </w:trPr>
        <w:tc>
          <w:tcPr>
            <w:tcW w:w="183" w:type="pct"/>
            <w:tcMar>
              <w:left w:w="0" w:type="dxa"/>
              <w:right w:w="0" w:type="dxa"/>
            </w:tcMar>
          </w:tcPr>
          <w:p w14:paraId="68A23E22" w14:textId="60321D80" w:rsidR="003B41EA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1864" w:type="pct"/>
            <w:tcMar>
              <w:left w:w="0" w:type="dxa"/>
              <w:right w:w="0" w:type="dxa"/>
            </w:tcMar>
          </w:tcPr>
          <w:p w14:paraId="33369125" w14:textId="27E42B18" w:rsidR="003B41EA" w:rsidRPr="00887E77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Алгоритм сложения трехзначных чисел.</w:t>
            </w:r>
          </w:p>
        </w:tc>
        <w:tc>
          <w:tcPr>
            <w:tcW w:w="727" w:type="pct"/>
            <w:tcMar>
              <w:left w:w="0" w:type="dxa"/>
              <w:right w:w="0" w:type="dxa"/>
            </w:tcMar>
          </w:tcPr>
          <w:p w14:paraId="4F6AF668" w14:textId="6301A482" w:rsidR="003B41EA" w:rsidRDefault="003B41EA" w:rsidP="003B41EA">
            <w:pPr>
              <w:autoSpaceDE w:val="0"/>
              <w:autoSpaceDN w:val="0"/>
              <w:spacing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8" w:type="pct"/>
            <w:tcMar>
              <w:left w:w="0" w:type="dxa"/>
              <w:right w:w="0" w:type="dxa"/>
            </w:tcMar>
          </w:tcPr>
          <w:p w14:paraId="30004B94" w14:textId="3728397B" w:rsidR="003B41EA" w:rsidRDefault="003B41EA" w:rsidP="003B41EA">
            <w:pPr>
              <w:rPr>
                <w:lang w:val="ru-RU"/>
              </w:rPr>
            </w:pPr>
            <w:r w:rsidRPr="00133244">
              <w:t>05.04.2024</w:t>
            </w:r>
          </w:p>
        </w:tc>
        <w:tc>
          <w:tcPr>
            <w:tcW w:w="1408" w:type="pct"/>
            <w:tcMar>
              <w:left w:w="0" w:type="dxa"/>
              <w:right w:w="0" w:type="dxa"/>
            </w:tcMar>
          </w:tcPr>
          <w:p w14:paraId="16603E37" w14:textId="1265E166" w:rsidR="003B41EA" w:rsidRPr="0077131A" w:rsidRDefault="003B41EA" w:rsidP="003B41EA">
            <w:pPr>
              <w:autoSpaceDE w:val="0"/>
              <w:autoSpaceDN w:val="0"/>
              <w:spacing w:after="0" w:line="281" w:lineRule="auto"/>
              <w:ind w:left="72"/>
              <w:rPr>
                <w:sz w:val="24"/>
                <w:szCs w:val="24"/>
                <w:lang w:val="ru-RU"/>
              </w:rPr>
            </w:pP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school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collection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uchi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resh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</w:tc>
      </w:tr>
      <w:tr w:rsidR="003B41EA" w:rsidRPr="00D32A74" w14:paraId="6F4A247E" w14:textId="77777777" w:rsidTr="003B41EA">
        <w:trPr>
          <w:trHeight w:val="20"/>
        </w:trPr>
        <w:tc>
          <w:tcPr>
            <w:tcW w:w="183" w:type="pct"/>
            <w:tcMar>
              <w:left w:w="0" w:type="dxa"/>
              <w:right w:w="0" w:type="dxa"/>
            </w:tcMar>
          </w:tcPr>
          <w:p w14:paraId="3AFF5408" w14:textId="6D4CC676" w:rsidR="003B41EA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4" w:type="pct"/>
            <w:tcMar>
              <w:left w:w="0" w:type="dxa"/>
              <w:right w:w="0" w:type="dxa"/>
            </w:tcMar>
          </w:tcPr>
          <w:p w14:paraId="704782CE" w14:textId="36B70FC1" w:rsidR="003B41EA" w:rsidRPr="00887E77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Приёмы устных вычислений вида: 180*4, 900: 3. </w:t>
            </w:r>
          </w:p>
        </w:tc>
        <w:tc>
          <w:tcPr>
            <w:tcW w:w="727" w:type="pct"/>
            <w:tcMar>
              <w:left w:w="0" w:type="dxa"/>
              <w:right w:w="0" w:type="dxa"/>
            </w:tcMar>
          </w:tcPr>
          <w:p w14:paraId="0272191E" w14:textId="392F351E" w:rsidR="003B41EA" w:rsidRDefault="003B41EA" w:rsidP="003B41EA">
            <w:pPr>
              <w:autoSpaceDE w:val="0"/>
              <w:autoSpaceDN w:val="0"/>
              <w:spacing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8" w:type="pct"/>
            <w:tcMar>
              <w:left w:w="0" w:type="dxa"/>
              <w:right w:w="0" w:type="dxa"/>
            </w:tcMar>
          </w:tcPr>
          <w:p w14:paraId="2481F014" w14:textId="211CF7C3" w:rsidR="003B41EA" w:rsidRDefault="003B41EA" w:rsidP="003B41EA">
            <w:pPr>
              <w:rPr>
                <w:lang w:val="ru-RU"/>
              </w:rPr>
            </w:pPr>
            <w:r w:rsidRPr="00133244">
              <w:t>12.04.2024</w:t>
            </w:r>
          </w:p>
        </w:tc>
        <w:tc>
          <w:tcPr>
            <w:tcW w:w="1408" w:type="pct"/>
            <w:tcMar>
              <w:left w:w="0" w:type="dxa"/>
              <w:right w:w="0" w:type="dxa"/>
            </w:tcMar>
          </w:tcPr>
          <w:p w14:paraId="27E3F566" w14:textId="6984CA3D" w:rsidR="003B41EA" w:rsidRPr="0077131A" w:rsidRDefault="003B41EA" w:rsidP="003B41EA">
            <w:pPr>
              <w:autoSpaceDE w:val="0"/>
              <w:autoSpaceDN w:val="0"/>
              <w:spacing w:after="0" w:line="281" w:lineRule="auto"/>
              <w:ind w:left="72"/>
              <w:rPr>
                <w:sz w:val="24"/>
                <w:szCs w:val="24"/>
                <w:lang w:val="ru-RU"/>
              </w:rPr>
            </w:pP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school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collection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uchi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resh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</w:tc>
      </w:tr>
      <w:tr w:rsidR="003B41EA" w:rsidRPr="00D32A74" w14:paraId="72EC093E" w14:textId="77777777" w:rsidTr="003B41EA">
        <w:trPr>
          <w:trHeight w:val="20"/>
        </w:trPr>
        <w:tc>
          <w:tcPr>
            <w:tcW w:w="183" w:type="pct"/>
            <w:tcMar>
              <w:left w:w="0" w:type="dxa"/>
              <w:right w:w="0" w:type="dxa"/>
            </w:tcMar>
          </w:tcPr>
          <w:p w14:paraId="7348C919" w14:textId="6888EEDA" w:rsidR="003B41EA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864" w:type="pct"/>
            <w:tcMar>
              <w:left w:w="0" w:type="dxa"/>
              <w:right w:w="0" w:type="dxa"/>
            </w:tcMar>
          </w:tcPr>
          <w:p w14:paraId="4A57C0FD" w14:textId="3AA71400" w:rsidR="003B41EA" w:rsidRPr="00887E77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Приёмы устных вычислений вида: 240 • 3, 203*4, 960:3.</w:t>
            </w:r>
          </w:p>
        </w:tc>
        <w:tc>
          <w:tcPr>
            <w:tcW w:w="727" w:type="pct"/>
            <w:tcMar>
              <w:left w:w="0" w:type="dxa"/>
              <w:right w:w="0" w:type="dxa"/>
            </w:tcMar>
          </w:tcPr>
          <w:p w14:paraId="23937BF5" w14:textId="7D0C51B8" w:rsidR="003B41EA" w:rsidRDefault="003B41EA" w:rsidP="003B41EA">
            <w:pPr>
              <w:autoSpaceDE w:val="0"/>
              <w:autoSpaceDN w:val="0"/>
              <w:spacing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8" w:type="pct"/>
            <w:tcMar>
              <w:left w:w="0" w:type="dxa"/>
              <w:right w:w="0" w:type="dxa"/>
            </w:tcMar>
          </w:tcPr>
          <w:p w14:paraId="073C3957" w14:textId="5D498209" w:rsidR="003B41EA" w:rsidRDefault="003B41EA" w:rsidP="003B41EA">
            <w:pPr>
              <w:rPr>
                <w:lang w:val="ru-RU"/>
              </w:rPr>
            </w:pPr>
            <w:r w:rsidRPr="00133244">
              <w:t>19.04.2024</w:t>
            </w:r>
          </w:p>
        </w:tc>
        <w:tc>
          <w:tcPr>
            <w:tcW w:w="1408" w:type="pct"/>
            <w:tcMar>
              <w:left w:w="0" w:type="dxa"/>
              <w:right w:w="0" w:type="dxa"/>
            </w:tcMar>
          </w:tcPr>
          <w:p w14:paraId="2C708005" w14:textId="264F6B3E" w:rsidR="003B41EA" w:rsidRPr="0077131A" w:rsidRDefault="003B41EA" w:rsidP="003B41EA">
            <w:pPr>
              <w:autoSpaceDE w:val="0"/>
              <w:autoSpaceDN w:val="0"/>
              <w:spacing w:after="0" w:line="281" w:lineRule="auto"/>
              <w:ind w:left="72"/>
              <w:rPr>
                <w:sz w:val="24"/>
                <w:szCs w:val="24"/>
                <w:lang w:val="ru-RU"/>
              </w:rPr>
            </w:pP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school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collection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uchi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resh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</w:tc>
      </w:tr>
      <w:tr w:rsidR="003B41EA" w:rsidRPr="00D32A74" w14:paraId="452EF2F3" w14:textId="77777777" w:rsidTr="003B41EA">
        <w:trPr>
          <w:trHeight w:val="20"/>
        </w:trPr>
        <w:tc>
          <w:tcPr>
            <w:tcW w:w="183" w:type="pct"/>
            <w:tcMar>
              <w:left w:w="0" w:type="dxa"/>
              <w:right w:w="0" w:type="dxa"/>
            </w:tcMar>
          </w:tcPr>
          <w:p w14:paraId="5E9237C5" w14:textId="3A4B403E" w:rsidR="003B41EA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1864" w:type="pct"/>
            <w:tcMar>
              <w:left w:w="0" w:type="dxa"/>
              <w:right w:w="0" w:type="dxa"/>
            </w:tcMar>
          </w:tcPr>
          <w:p w14:paraId="2A7274EF" w14:textId="71E6B47D" w:rsidR="003B41EA" w:rsidRPr="00887E77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Приёмы устных вычислений вида: 100: 50, 800 :400.</w:t>
            </w:r>
          </w:p>
        </w:tc>
        <w:tc>
          <w:tcPr>
            <w:tcW w:w="727" w:type="pct"/>
            <w:tcMar>
              <w:left w:w="0" w:type="dxa"/>
              <w:right w:w="0" w:type="dxa"/>
            </w:tcMar>
          </w:tcPr>
          <w:p w14:paraId="03FCABAD" w14:textId="4B329F3B" w:rsidR="003B41EA" w:rsidRDefault="003B41EA" w:rsidP="003B41EA">
            <w:pPr>
              <w:autoSpaceDE w:val="0"/>
              <w:autoSpaceDN w:val="0"/>
              <w:spacing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8" w:type="pct"/>
            <w:tcMar>
              <w:left w:w="0" w:type="dxa"/>
              <w:right w:w="0" w:type="dxa"/>
            </w:tcMar>
          </w:tcPr>
          <w:p w14:paraId="3579C63B" w14:textId="0FF1F504" w:rsidR="003B41EA" w:rsidRDefault="003B41EA" w:rsidP="003B41EA">
            <w:pPr>
              <w:rPr>
                <w:lang w:val="ru-RU"/>
              </w:rPr>
            </w:pPr>
            <w:r w:rsidRPr="00133244">
              <w:t>26.04.2024</w:t>
            </w:r>
          </w:p>
        </w:tc>
        <w:tc>
          <w:tcPr>
            <w:tcW w:w="1408" w:type="pct"/>
            <w:tcMar>
              <w:left w:w="0" w:type="dxa"/>
              <w:right w:w="0" w:type="dxa"/>
            </w:tcMar>
          </w:tcPr>
          <w:p w14:paraId="1BB68C3E" w14:textId="4FD1DE46" w:rsidR="003B41EA" w:rsidRPr="0077131A" w:rsidRDefault="003B41EA" w:rsidP="003B41EA">
            <w:pPr>
              <w:autoSpaceDE w:val="0"/>
              <w:autoSpaceDN w:val="0"/>
              <w:spacing w:after="0" w:line="281" w:lineRule="auto"/>
              <w:ind w:left="72"/>
              <w:rPr>
                <w:sz w:val="24"/>
                <w:szCs w:val="24"/>
                <w:lang w:val="ru-RU"/>
              </w:rPr>
            </w:pP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school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collection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uchi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resh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</w:tc>
      </w:tr>
      <w:tr w:rsidR="003B41EA" w:rsidRPr="00D32A74" w14:paraId="679E1A5D" w14:textId="77777777" w:rsidTr="003B41EA">
        <w:trPr>
          <w:trHeight w:val="20"/>
        </w:trPr>
        <w:tc>
          <w:tcPr>
            <w:tcW w:w="183" w:type="pct"/>
            <w:tcMar>
              <w:left w:w="0" w:type="dxa"/>
              <w:right w:w="0" w:type="dxa"/>
            </w:tcMar>
          </w:tcPr>
          <w:p w14:paraId="6B0F63F5" w14:textId="476AD044" w:rsidR="003B41EA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1864" w:type="pct"/>
            <w:tcMar>
              <w:left w:w="0" w:type="dxa"/>
              <w:right w:w="0" w:type="dxa"/>
            </w:tcMar>
          </w:tcPr>
          <w:p w14:paraId="487A8D3D" w14:textId="67C49E96" w:rsidR="003B41EA" w:rsidRPr="00887E77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AE3F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168A8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Алгоритм письменного умножения трехзначного числа на однозначное.</w:t>
            </w:r>
          </w:p>
        </w:tc>
        <w:tc>
          <w:tcPr>
            <w:tcW w:w="727" w:type="pct"/>
            <w:tcMar>
              <w:left w:w="0" w:type="dxa"/>
              <w:right w:w="0" w:type="dxa"/>
            </w:tcMar>
          </w:tcPr>
          <w:p w14:paraId="208931E8" w14:textId="7D04D12E" w:rsidR="003B41EA" w:rsidRDefault="003B41EA" w:rsidP="003B41EA">
            <w:pPr>
              <w:autoSpaceDE w:val="0"/>
              <w:autoSpaceDN w:val="0"/>
              <w:spacing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8" w:type="pct"/>
            <w:tcMar>
              <w:left w:w="0" w:type="dxa"/>
              <w:right w:w="0" w:type="dxa"/>
            </w:tcMar>
          </w:tcPr>
          <w:p w14:paraId="208E00D0" w14:textId="5997BB99" w:rsidR="003B41EA" w:rsidRDefault="003B41EA" w:rsidP="003B41EA">
            <w:pPr>
              <w:rPr>
                <w:lang w:val="ru-RU"/>
              </w:rPr>
            </w:pPr>
            <w:r w:rsidRPr="00133244">
              <w:t>03.05.2024</w:t>
            </w:r>
          </w:p>
        </w:tc>
        <w:tc>
          <w:tcPr>
            <w:tcW w:w="1408" w:type="pct"/>
            <w:tcMar>
              <w:left w:w="0" w:type="dxa"/>
              <w:right w:w="0" w:type="dxa"/>
            </w:tcMar>
          </w:tcPr>
          <w:p w14:paraId="02C2009C" w14:textId="4148F879" w:rsidR="003B41EA" w:rsidRPr="0077131A" w:rsidRDefault="003B41EA" w:rsidP="003B41EA">
            <w:pPr>
              <w:autoSpaceDE w:val="0"/>
              <w:autoSpaceDN w:val="0"/>
              <w:spacing w:after="0" w:line="281" w:lineRule="auto"/>
              <w:ind w:left="72"/>
              <w:rPr>
                <w:sz w:val="24"/>
                <w:szCs w:val="24"/>
                <w:lang w:val="ru-RU"/>
              </w:rPr>
            </w:pP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school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collection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uchi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resh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</w:tc>
      </w:tr>
      <w:tr w:rsidR="003B41EA" w:rsidRPr="00D32A74" w14:paraId="53765938" w14:textId="77777777" w:rsidTr="003B41EA">
        <w:trPr>
          <w:trHeight w:val="20"/>
        </w:trPr>
        <w:tc>
          <w:tcPr>
            <w:tcW w:w="183" w:type="pct"/>
            <w:tcMar>
              <w:left w:w="0" w:type="dxa"/>
              <w:right w:w="0" w:type="dxa"/>
            </w:tcMar>
          </w:tcPr>
          <w:p w14:paraId="6A0BB708" w14:textId="682B1B85" w:rsidR="003B41EA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32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4" w:type="pct"/>
            <w:tcMar>
              <w:left w:w="0" w:type="dxa"/>
              <w:right w:w="0" w:type="dxa"/>
            </w:tcMar>
          </w:tcPr>
          <w:p w14:paraId="5E7990D0" w14:textId="58CBB08E" w:rsidR="003B41EA" w:rsidRPr="00AE3F6F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AE3F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Алгоритм письменного умножения трехзначного числа на однозначное.</w:t>
            </w:r>
          </w:p>
        </w:tc>
        <w:tc>
          <w:tcPr>
            <w:tcW w:w="727" w:type="pct"/>
            <w:tcMar>
              <w:left w:w="0" w:type="dxa"/>
              <w:right w:w="0" w:type="dxa"/>
            </w:tcMar>
          </w:tcPr>
          <w:p w14:paraId="78B557DF" w14:textId="19411F5D" w:rsidR="003B41EA" w:rsidRDefault="003B41EA" w:rsidP="003B41EA">
            <w:pPr>
              <w:autoSpaceDE w:val="0"/>
              <w:autoSpaceDN w:val="0"/>
              <w:spacing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8" w:type="pct"/>
            <w:tcMar>
              <w:left w:w="0" w:type="dxa"/>
              <w:right w:w="0" w:type="dxa"/>
            </w:tcMar>
          </w:tcPr>
          <w:p w14:paraId="012E952E" w14:textId="2AE8071D" w:rsidR="003B41EA" w:rsidRDefault="003B41EA" w:rsidP="003B41EA">
            <w:pPr>
              <w:rPr>
                <w:lang w:val="ru-RU"/>
              </w:rPr>
            </w:pPr>
            <w:r w:rsidRPr="00133244">
              <w:t>17.05.2024</w:t>
            </w:r>
          </w:p>
        </w:tc>
        <w:tc>
          <w:tcPr>
            <w:tcW w:w="1408" w:type="pct"/>
            <w:tcMar>
              <w:left w:w="0" w:type="dxa"/>
              <w:right w:w="0" w:type="dxa"/>
            </w:tcMar>
          </w:tcPr>
          <w:p w14:paraId="731DA601" w14:textId="27711A04" w:rsidR="003B41EA" w:rsidRPr="0077131A" w:rsidRDefault="003B41EA" w:rsidP="003B41EA">
            <w:pPr>
              <w:autoSpaceDE w:val="0"/>
              <w:autoSpaceDN w:val="0"/>
              <w:spacing w:after="0" w:line="281" w:lineRule="auto"/>
              <w:ind w:left="72"/>
              <w:rPr>
                <w:sz w:val="24"/>
                <w:szCs w:val="24"/>
                <w:lang w:val="ru-RU"/>
              </w:rPr>
            </w:pP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school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collection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uchi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resh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</w:tc>
      </w:tr>
      <w:tr w:rsidR="003B41EA" w:rsidRPr="00D32A74" w14:paraId="17EDD589" w14:textId="77777777" w:rsidTr="003B41EA">
        <w:trPr>
          <w:trHeight w:val="20"/>
        </w:trPr>
        <w:tc>
          <w:tcPr>
            <w:tcW w:w="183" w:type="pct"/>
            <w:tcMar>
              <w:left w:w="0" w:type="dxa"/>
              <w:right w:w="0" w:type="dxa"/>
            </w:tcMar>
          </w:tcPr>
          <w:p w14:paraId="3E73A101" w14:textId="5975BE43" w:rsidR="003B41EA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33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64" w:type="pct"/>
            <w:tcMar>
              <w:left w:w="0" w:type="dxa"/>
              <w:right w:w="0" w:type="dxa"/>
            </w:tcMar>
          </w:tcPr>
          <w:p w14:paraId="74F4812C" w14:textId="15110947" w:rsidR="003B41EA" w:rsidRPr="00AE3F6F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AE3F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Повторение пройденного. Что узнали. Чему </w:t>
            </w:r>
            <w:r w:rsidRPr="00AE3F6F">
              <w:rPr>
                <w:lang w:val="ru-RU"/>
              </w:rPr>
              <w:br/>
            </w:r>
            <w:r w:rsidRPr="00AE3F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научились.</w:t>
            </w:r>
          </w:p>
        </w:tc>
        <w:tc>
          <w:tcPr>
            <w:tcW w:w="727" w:type="pct"/>
            <w:tcMar>
              <w:left w:w="0" w:type="dxa"/>
              <w:right w:w="0" w:type="dxa"/>
            </w:tcMar>
          </w:tcPr>
          <w:p w14:paraId="630C5EB5" w14:textId="499DA2B6" w:rsidR="003B41EA" w:rsidRDefault="003B41EA" w:rsidP="003B41EA">
            <w:pPr>
              <w:autoSpaceDE w:val="0"/>
              <w:autoSpaceDN w:val="0"/>
              <w:spacing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8" w:type="pct"/>
            <w:tcMar>
              <w:left w:w="0" w:type="dxa"/>
              <w:right w:w="0" w:type="dxa"/>
            </w:tcMar>
          </w:tcPr>
          <w:p w14:paraId="686172BF" w14:textId="2FA6D105" w:rsidR="003B41EA" w:rsidRDefault="003B41EA" w:rsidP="003B41EA">
            <w:pPr>
              <w:rPr>
                <w:lang w:val="ru-RU"/>
              </w:rPr>
            </w:pPr>
            <w:r w:rsidRPr="00133244">
              <w:t>24.05.2024</w:t>
            </w:r>
          </w:p>
        </w:tc>
        <w:tc>
          <w:tcPr>
            <w:tcW w:w="1408" w:type="pct"/>
            <w:tcMar>
              <w:left w:w="0" w:type="dxa"/>
              <w:right w:w="0" w:type="dxa"/>
            </w:tcMar>
          </w:tcPr>
          <w:p w14:paraId="7D7BF834" w14:textId="38FFE00C" w:rsidR="003B41EA" w:rsidRPr="0077131A" w:rsidRDefault="003B41EA" w:rsidP="003B41EA">
            <w:pPr>
              <w:autoSpaceDE w:val="0"/>
              <w:autoSpaceDN w:val="0"/>
              <w:spacing w:after="0" w:line="281" w:lineRule="auto"/>
              <w:ind w:left="72"/>
              <w:rPr>
                <w:sz w:val="24"/>
                <w:szCs w:val="24"/>
                <w:lang w:val="ru-RU"/>
              </w:rPr>
            </w:pP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school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collection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uchi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resh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</w:tc>
      </w:tr>
      <w:tr w:rsidR="003B41EA" w:rsidRPr="00D32A74" w14:paraId="3A6E20B6" w14:textId="77777777" w:rsidTr="003B41EA">
        <w:trPr>
          <w:trHeight w:val="20"/>
        </w:trPr>
        <w:tc>
          <w:tcPr>
            <w:tcW w:w="183" w:type="pct"/>
            <w:tcMar>
              <w:left w:w="0" w:type="dxa"/>
              <w:right w:w="0" w:type="dxa"/>
            </w:tcMar>
          </w:tcPr>
          <w:p w14:paraId="718C98BE" w14:textId="0108FFEB" w:rsidR="003B41EA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34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864" w:type="pct"/>
            <w:tcMar>
              <w:left w:w="0" w:type="dxa"/>
              <w:right w:w="0" w:type="dxa"/>
            </w:tcMar>
          </w:tcPr>
          <w:p w14:paraId="39CC9E92" w14:textId="514E8694" w:rsidR="003B41EA" w:rsidRPr="00AE3F6F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AE3F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Повторение пройденного. Что узнали. Чему </w:t>
            </w:r>
            <w:r w:rsidRPr="00AE3F6F">
              <w:rPr>
                <w:lang w:val="ru-RU"/>
              </w:rPr>
              <w:br/>
            </w:r>
            <w:r w:rsidRPr="00AE3F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научились.</w:t>
            </w:r>
          </w:p>
        </w:tc>
        <w:tc>
          <w:tcPr>
            <w:tcW w:w="727" w:type="pct"/>
            <w:tcMar>
              <w:left w:w="0" w:type="dxa"/>
              <w:right w:w="0" w:type="dxa"/>
            </w:tcMar>
          </w:tcPr>
          <w:p w14:paraId="79EC1017" w14:textId="4C8DBC0D" w:rsidR="003B41EA" w:rsidRDefault="003B41EA" w:rsidP="003B41EA">
            <w:pPr>
              <w:autoSpaceDE w:val="0"/>
              <w:autoSpaceDN w:val="0"/>
              <w:spacing w:after="0" w:line="230" w:lineRule="auto"/>
              <w:ind w:left="74"/>
              <w:rPr>
                <w:rFonts w:ascii="Times New Roman" w:eastAsia="Times New Roman" w:hAnsi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18" w:type="pct"/>
            <w:tcMar>
              <w:left w:w="0" w:type="dxa"/>
              <w:right w:w="0" w:type="dxa"/>
            </w:tcMar>
          </w:tcPr>
          <w:p w14:paraId="742C3A63" w14:textId="0D93EC8D" w:rsidR="003B41EA" w:rsidRDefault="003B41EA" w:rsidP="003B41EA">
            <w:pPr>
              <w:rPr>
                <w:lang w:val="ru-RU"/>
              </w:rPr>
            </w:pPr>
            <w:r>
              <w:rPr>
                <w:lang w:val="ru-RU"/>
              </w:rPr>
              <w:t>24.05.2024</w:t>
            </w:r>
          </w:p>
        </w:tc>
        <w:tc>
          <w:tcPr>
            <w:tcW w:w="1408" w:type="pct"/>
            <w:tcMar>
              <w:left w:w="0" w:type="dxa"/>
              <w:right w:w="0" w:type="dxa"/>
            </w:tcMar>
          </w:tcPr>
          <w:p w14:paraId="5FC8EE62" w14:textId="4B4308F8" w:rsidR="003B41EA" w:rsidRPr="0077131A" w:rsidRDefault="003B41EA" w:rsidP="003B41EA">
            <w:pPr>
              <w:autoSpaceDE w:val="0"/>
              <w:autoSpaceDN w:val="0"/>
              <w:spacing w:after="0" w:line="281" w:lineRule="auto"/>
              <w:ind w:left="72"/>
              <w:rPr>
                <w:sz w:val="24"/>
                <w:szCs w:val="24"/>
                <w:lang w:val="ru-RU"/>
              </w:rPr>
            </w:pP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school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collection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uchi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/ </w:t>
            </w:r>
            <w:r w:rsidRPr="0077131A">
              <w:rPr>
                <w:sz w:val="24"/>
                <w:szCs w:val="24"/>
                <w:lang w:val="ru-RU"/>
              </w:rPr>
              <w:br/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https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://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resh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edu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ru</w:t>
            </w:r>
            <w:r w:rsidRPr="0077131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/</w:t>
            </w:r>
          </w:p>
        </w:tc>
      </w:tr>
      <w:tr w:rsidR="003B41EA" w:rsidRPr="006B711E" w14:paraId="7AC7AAFA" w14:textId="77777777" w:rsidTr="003B41EA">
        <w:trPr>
          <w:trHeight w:val="20"/>
        </w:trPr>
        <w:tc>
          <w:tcPr>
            <w:tcW w:w="2047" w:type="pct"/>
            <w:gridSpan w:val="2"/>
            <w:tcMar>
              <w:left w:w="0" w:type="dxa"/>
              <w:right w:w="0" w:type="dxa"/>
            </w:tcMar>
          </w:tcPr>
          <w:p w14:paraId="327DFF86" w14:textId="42577C2E" w:rsidR="003B41EA" w:rsidRPr="00AE3F6F" w:rsidRDefault="003B41EA" w:rsidP="003B41EA">
            <w:pPr>
              <w:autoSpaceDE w:val="0"/>
              <w:autoSpaceDN w:val="0"/>
              <w:spacing w:after="0" w:line="230" w:lineRule="auto"/>
              <w:ind w:left="72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 w:rsidRPr="00AE3F6F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53" w:type="pct"/>
            <w:gridSpan w:val="3"/>
            <w:tcMar>
              <w:left w:w="0" w:type="dxa"/>
              <w:right w:w="0" w:type="dxa"/>
            </w:tcMar>
          </w:tcPr>
          <w:p w14:paraId="543B1CAB" w14:textId="7ED129C3" w:rsidR="003B41EA" w:rsidRPr="00AE3F6F" w:rsidRDefault="003B41EA" w:rsidP="003B41EA">
            <w:pPr>
              <w:autoSpaceDE w:val="0"/>
              <w:autoSpaceDN w:val="0"/>
              <w:spacing w:after="0" w:line="281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34</w:t>
            </w:r>
          </w:p>
        </w:tc>
      </w:tr>
    </w:tbl>
    <w:p w14:paraId="718BFED0" w14:textId="77777777" w:rsidR="00900A19" w:rsidRPr="00DA4D36" w:rsidRDefault="00900A19">
      <w:pPr>
        <w:rPr>
          <w:lang w:val="ru-RU"/>
        </w:rPr>
        <w:sectPr w:rsidR="00900A19" w:rsidRPr="00DA4D36" w:rsidSect="00EB73E6">
          <w:pgSz w:w="16838" w:h="11906" w:orient="landscape" w:code="9"/>
          <w:pgMar w:top="720" w:right="720" w:bottom="720" w:left="720" w:header="720" w:footer="720" w:gutter="0"/>
          <w:cols w:space="720"/>
          <w:docGrid w:linePitch="360"/>
        </w:sectPr>
      </w:pPr>
    </w:p>
    <w:p w14:paraId="50D3DE27" w14:textId="77777777" w:rsidR="00900A19" w:rsidRPr="0077131A" w:rsidRDefault="00AE3F6F">
      <w:pPr>
        <w:autoSpaceDE w:val="0"/>
        <w:autoSpaceDN w:val="0"/>
        <w:spacing w:after="0" w:line="230" w:lineRule="auto"/>
        <w:rPr>
          <w:sz w:val="28"/>
          <w:szCs w:val="28"/>
          <w:lang w:val="ru-RU"/>
        </w:rPr>
      </w:pPr>
      <w:r w:rsidRPr="0077131A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 xml:space="preserve">УЧЕБНО-МЕТОДИЧЕСКОЕ ОБЕСПЕЧЕНИЕ ОБРАЗОВАТЕЛЬНОГО ПРОЦЕССА </w:t>
      </w:r>
    </w:p>
    <w:p w14:paraId="6AFE4C3E" w14:textId="77777777" w:rsidR="00900A19" w:rsidRPr="0077131A" w:rsidRDefault="00AE3F6F">
      <w:pPr>
        <w:autoSpaceDE w:val="0"/>
        <w:autoSpaceDN w:val="0"/>
        <w:spacing w:before="346" w:after="0" w:line="230" w:lineRule="auto"/>
        <w:rPr>
          <w:sz w:val="28"/>
          <w:szCs w:val="28"/>
          <w:lang w:val="ru-RU"/>
        </w:rPr>
      </w:pPr>
      <w:r w:rsidRPr="0077131A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ОБЯЗАТЕЛЬНЫЕ УЧЕБНЫЕ МАТЕРИАЛЫ ДЛЯ УЧЕНИКА</w:t>
      </w:r>
    </w:p>
    <w:p w14:paraId="38BFCAB4" w14:textId="77777777" w:rsidR="00900A19" w:rsidRPr="0077131A" w:rsidRDefault="00AE3F6F">
      <w:pPr>
        <w:autoSpaceDE w:val="0"/>
        <w:autoSpaceDN w:val="0"/>
        <w:spacing w:before="166" w:after="0"/>
        <w:ind w:right="144"/>
        <w:rPr>
          <w:sz w:val="28"/>
          <w:szCs w:val="28"/>
          <w:lang w:val="ru-RU"/>
        </w:rPr>
      </w:pPr>
      <w:r w:rsidRPr="0077131A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Математика (в 2 частях), 3 класс /Моро М.И., Бантова М.А., Бельтюкова Г.В. и другие, Акционерное общество «Издательство «Просвещение»; </w:t>
      </w:r>
      <w:r w:rsidRPr="0077131A">
        <w:rPr>
          <w:sz w:val="28"/>
          <w:szCs w:val="28"/>
          <w:lang w:val="ru-RU"/>
        </w:rPr>
        <w:br/>
      </w:r>
      <w:r w:rsidRPr="0077131A">
        <w:rPr>
          <w:rFonts w:ascii="Times New Roman" w:eastAsia="Times New Roman" w:hAnsi="Times New Roman"/>
          <w:color w:val="000000"/>
          <w:sz w:val="28"/>
          <w:szCs w:val="28"/>
        </w:rPr>
        <w:t>http</w:t>
      </w:r>
      <w:r w:rsidRPr="0077131A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://</w:t>
      </w:r>
      <w:r w:rsidRPr="0077131A">
        <w:rPr>
          <w:rFonts w:ascii="Times New Roman" w:eastAsia="Times New Roman" w:hAnsi="Times New Roman"/>
          <w:color w:val="000000"/>
          <w:sz w:val="28"/>
          <w:szCs w:val="28"/>
        </w:rPr>
        <w:t>school</w:t>
      </w:r>
      <w:r w:rsidRPr="0077131A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-</w:t>
      </w:r>
      <w:r w:rsidRPr="0077131A">
        <w:rPr>
          <w:rFonts w:ascii="Times New Roman" w:eastAsia="Times New Roman" w:hAnsi="Times New Roman"/>
          <w:color w:val="000000"/>
          <w:sz w:val="28"/>
          <w:szCs w:val="28"/>
        </w:rPr>
        <w:t>collection</w:t>
      </w:r>
      <w:r w:rsidRPr="0077131A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.</w:t>
      </w:r>
      <w:r w:rsidRPr="0077131A">
        <w:rPr>
          <w:rFonts w:ascii="Times New Roman" w:eastAsia="Times New Roman" w:hAnsi="Times New Roman"/>
          <w:color w:val="000000"/>
          <w:sz w:val="28"/>
          <w:szCs w:val="28"/>
        </w:rPr>
        <w:t>edu</w:t>
      </w:r>
      <w:r w:rsidRPr="0077131A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.</w:t>
      </w:r>
      <w:r w:rsidRPr="0077131A">
        <w:rPr>
          <w:rFonts w:ascii="Times New Roman" w:eastAsia="Times New Roman" w:hAnsi="Times New Roman"/>
          <w:color w:val="000000"/>
          <w:sz w:val="28"/>
          <w:szCs w:val="28"/>
        </w:rPr>
        <w:t>ru</w:t>
      </w:r>
      <w:r w:rsidRPr="0077131A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/ </w:t>
      </w:r>
      <w:r w:rsidRPr="0077131A">
        <w:rPr>
          <w:sz w:val="28"/>
          <w:szCs w:val="28"/>
          <w:lang w:val="ru-RU"/>
        </w:rPr>
        <w:br/>
      </w:r>
      <w:r w:rsidRPr="0077131A">
        <w:rPr>
          <w:rFonts w:ascii="Times New Roman" w:eastAsia="Times New Roman" w:hAnsi="Times New Roman"/>
          <w:color w:val="000000"/>
          <w:sz w:val="28"/>
          <w:szCs w:val="28"/>
        </w:rPr>
        <w:t>https</w:t>
      </w:r>
      <w:r w:rsidRPr="0077131A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://</w:t>
      </w:r>
      <w:r w:rsidRPr="0077131A">
        <w:rPr>
          <w:rFonts w:ascii="Times New Roman" w:eastAsia="Times New Roman" w:hAnsi="Times New Roman"/>
          <w:color w:val="000000"/>
          <w:sz w:val="28"/>
          <w:szCs w:val="28"/>
        </w:rPr>
        <w:t>uchi</w:t>
      </w:r>
      <w:r w:rsidRPr="0077131A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.</w:t>
      </w:r>
      <w:r w:rsidRPr="0077131A">
        <w:rPr>
          <w:rFonts w:ascii="Times New Roman" w:eastAsia="Times New Roman" w:hAnsi="Times New Roman"/>
          <w:color w:val="000000"/>
          <w:sz w:val="28"/>
          <w:szCs w:val="28"/>
        </w:rPr>
        <w:t>ru</w:t>
      </w:r>
      <w:r w:rsidRPr="0077131A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/</w:t>
      </w:r>
    </w:p>
    <w:p w14:paraId="30D02FB0" w14:textId="77777777" w:rsidR="00900A19" w:rsidRPr="0077131A" w:rsidRDefault="00AE3F6F">
      <w:pPr>
        <w:autoSpaceDE w:val="0"/>
        <w:autoSpaceDN w:val="0"/>
        <w:spacing w:before="262" w:after="0" w:line="230" w:lineRule="auto"/>
        <w:rPr>
          <w:sz w:val="28"/>
          <w:szCs w:val="28"/>
          <w:lang w:val="ru-RU"/>
        </w:rPr>
      </w:pPr>
      <w:r w:rsidRPr="0077131A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МЕТОДИЧЕСКИЕ МАТЕРИАЛЫ ДЛЯ УЧИТЕЛЯ</w:t>
      </w:r>
    </w:p>
    <w:p w14:paraId="3DC233AD" w14:textId="2CDEF773" w:rsidR="00900A19" w:rsidRDefault="00AE3F6F">
      <w:pPr>
        <w:autoSpaceDE w:val="0"/>
        <w:autoSpaceDN w:val="0"/>
        <w:spacing w:before="166" w:after="0" w:line="262" w:lineRule="auto"/>
        <w:ind w:right="720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r w:rsidRPr="0077131A">
        <w:rPr>
          <w:rFonts w:ascii="Times New Roman" w:eastAsia="Times New Roman" w:hAnsi="Times New Roman"/>
          <w:color w:val="000000"/>
          <w:sz w:val="28"/>
          <w:szCs w:val="28"/>
        </w:rPr>
        <w:t>http</w:t>
      </w:r>
      <w:r w:rsidRPr="0077131A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://</w:t>
      </w:r>
      <w:r w:rsidRPr="0077131A">
        <w:rPr>
          <w:rFonts w:ascii="Times New Roman" w:eastAsia="Times New Roman" w:hAnsi="Times New Roman"/>
          <w:color w:val="000000"/>
          <w:sz w:val="28"/>
          <w:szCs w:val="28"/>
        </w:rPr>
        <w:t>school</w:t>
      </w:r>
      <w:r w:rsidRPr="0077131A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-</w:t>
      </w:r>
      <w:r w:rsidRPr="0077131A">
        <w:rPr>
          <w:rFonts w:ascii="Times New Roman" w:eastAsia="Times New Roman" w:hAnsi="Times New Roman"/>
          <w:color w:val="000000"/>
          <w:sz w:val="28"/>
          <w:szCs w:val="28"/>
        </w:rPr>
        <w:t>collection</w:t>
      </w:r>
      <w:r w:rsidRPr="0077131A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.</w:t>
      </w:r>
      <w:r w:rsidRPr="0077131A">
        <w:rPr>
          <w:rFonts w:ascii="Times New Roman" w:eastAsia="Times New Roman" w:hAnsi="Times New Roman"/>
          <w:color w:val="000000"/>
          <w:sz w:val="28"/>
          <w:szCs w:val="28"/>
        </w:rPr>
        <w:t>edu</w:t>
      </w:r>
      <w:r w:rsidRPr="0077131A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.</w:t>
      </w:r>
      <w:r w:rsidRPr="0077131A">
        <w:rPr>
          <w:rFonts w:ascii="Times New Roman" w:eastAsia="Times New Roman" w:hAnsi="Times New Roman"/>
          <w:color w:val="000000"/>
          <w:sz w:val="28"/>
          <w:szCs w:val="28"/>
        </w:rPr>
        <w:t>ru</w:t>
      </w:r>
      <w:r w:rsidRPr="0077131A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/, Поурочные разработки по курсу Математика к УМК М.М. Моро (</w:t>
      </w:r>
      <w:r w:rsidR="00536D41">
        <w:rPr>
          <w:rFonts w:ascii="Times New Roman" w:eastAsia="Times New Roman" w:hAnsi="Times New Roman"/>
          <w:color w:val="000000"/>
          <w:sz w:val="28"/>
          <w:szCs w:val="28"/>
          <w:lang w:val="tt-RU"/>
        </w:rPr>
        <w:t>“</w:t>
      </w:r>
      <w:r w:rsidRPr="0077131A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Школа России").</w:t>
      </w:r>
    </w:p>
    <w:p w14:paraId="57DA447D" w14:textId="77777777" w:rsidR="00536D41" w:rsidRPr="00D32A74" w:rsidRDefault="00536D41" w:rsidP="00536D41">
      <w:pPr>
        <w:autoSpaceDE w:val="0"/>
        <w:autoSpaceDN w:val="0"/>
        <w:spacing w:before="166" w:after="0" w:line="262" w:lineRule="auto"/>
        <w:ind w:right="720"/>
        <w:rPr>
          <w:sz w:val="28"/>
          <w:szCs w:val="28"/>
          <w:lang w:val="ru-RU"/>
        </w:rPr>
      </w:pPr>
      <w:r w:rsidRPr="00536D41">
        <w:rPr>
          <w:rFonts w:ascii="Times New Roman" w:hAnsi="Times New Roman" w:cs="Times New Roman"/>
          <w:b/>
          <w:bCs/>
          <w:sz w:val="28"/>
          <w:szCs w:val="28"/>
          <w:lang w:val="ru-RU"/>
        </w:rPr>
        <w:t>ЦИФРОВЫЕ ОБРАЗОВАТЕЛЬНЫЕ РЕСУРСЫ И РЕСУРСЫ СЕТИ ИНТЕРНЕТ</w:t>
      </w:r>
      <w:r w:rsidRPr="00536D41">
        <w:rPr>
          <w:sz w:val="28"/>
          <w:szCs w:val="28"/>
          <w:lang w:val="ru-RU"/>
        </w:rPr>
        <w:t xml:space="preserve"> </w:t>
      </w:r>
    </w:p>
    <w:p w14:paraId="377453F3" w14:textId="47886D6A" w:rsidR="00536D41" w:rsidRPr="00536D41" w:rsidRDefault="00536D41" w:rsidP="00536D41">
      <w:pPr>
        <w:autoSpaceDE w:val="0"/>
        <w:autoSpaceDN w:val="0"/>
        <w:spacing w:before="166" w:after="0" w:line="262" w:lineRule="auto"/>
        <w:ind w:right="720"/>
        <w:rPr>
          <w:sz w:val="28"/>
          <w:szCs w:val="28"/>
          <w:lang w:val="ru-RU"/>
        </w:rPr>
      </w:pPr>
      <w:r w:rsidRPr="00536D41">
        <w:rPr>
          <w:sz w:val="28"/>
          <w:szCs w:val="28"/>
          <w:lang w:val="ru-RU"/>
        </w:rPr>
        <w:t xml:space="preserve">http://schoolcollection.edu.ru/ </w:t>
      </w:r>
    </w:p>
    <w:p w14:paraId="04C5523E" w14:textId="77777777" w:rsidR="00536D41" w:rsidRPr="00536D41" w:rsidRDefault="00536D41" w:rsidP="00536D41">
      <w:pPr>
        <w:autoSpaceDE w:val="0"/>
        <w:autoSpaceDN w:val="0"/>
        <w:spacing w:before="166" w:after="0" w:line="262" w:lineRule="auto"/>
        <w:ind w:right="720"/>
        <w:rPr>
          <w:sz w:val="28"/>
          <w:szCs w:val="28"/>
          <w:lang w:val="ru-RU"/>
        </w:rPr>
      </w:pPr>
      <w:r w:rsidRPr="00536D41">
        <w:rPr>
          <w:sz w:val="28"/>
          <w:szCs w:val="28"/>
          <w:lang w:val="ru-RU"/>
        </w:rPr>
        <w:t xml:space="preserve">https://uchi.ru/ </w:t>
      </w:r>
    </w:p>
    <w:p w14:paraId="48463A40" w14:textId="20F0DA82" w:rsidR="00536D41" w:rsidRPr="0077131A" w:rsidRDefault="00536D41" w:rsidP="00536D41">
      <w:pPr>
        <w:autoSpaceDE w:val="0"/>
        <w:autoSpaceDN w:val="0"/>
        <w:spacing w:before="166" w:after="0" w:line="262" w:lineRule="auto"/>
        <w:ind w:right="720"/>
        <w:rPr>
          <w:sz w:val="28"/>
          <w:szCs w:val="28"/>
          <w:lang w:val="ru-RU"/>
        </w:rPr>
      </w:pPr>
      <w:r w:rsidRPr="00536D41">
        <w:rPr>
          <w:sz w:val="28"/>
          <w:szCs w:val="28"/>
          <w:lang w:val="ru-RU"/>
        </w:rPr>
        <w:t>https://resh.edu.ru/</w:t>
      </w:r>
    </w:p>
    <w:sectPr w:rsidR="00536D41" w:rsidRPr="0077131A" w:rsidSect="00EB73E6">
      <w:pgSz w:w="11900" w:h="16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C087D50"/>
    <w:multiLevelType w:val="hybridMultilevel"/>
    <w:tmpl w:val="93EA1B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8E167B"/>
    <w:multiLevelType w:val="hybridMultilevel"/>
    <w:tmpl w:val="59428E7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AE41D60"/>
    <w:multiLevelType w:val="hybridMultilevel"/>
    <w:tmpl w:val="463CD30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A3472FE"/>
    <w:multiLevelType w:val="hybridMultilevel"/>
    <w:tmpl w:val="B590EA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BA52B0F"/>
    <w:multiLevelType w:val="hybridMultilevel"/>
    <w:tmpl w:val="1CA069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2"/>
  </w:num>
  <w:num w:numId="12">
    <w:abstractNumId w:val="11"/>
  </w:num>
  <w:num w:numId="13">
    <w:abstractNumId w:val="9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2BDF"/>
    <w:rsid w:val="00033DFD"/>
    <w:rsid w:val="00034616"/>
    <w:rsid w:val="0006063C"/>
    <w:rsid w:val="00085B91"/>
    <w:rsid w:val="00121623"/>
    <w:rsid w:val="0015074B"/>
    <w:rsid w:val="002168A8"/>
    <w:rsid w:val="00231612"/>
    <w:rsid w:val="0029639D"/>
    <w:rsid w:val="00326F90"/>
    <w:rsid w:val="003B41EA"/>
    <w:rsid w:val="003D5A11"/>
    <w:rsid w:val="003F4BE5"/>
    <w:rsid w:val="00412303"/>
    <w:rsid w:val="00536D41"/>
    <w:rsid w:val="00581DF7"/>
    <w:rsid w:val="005B65C3"/>
    <w:rsid w:val="005D2D37"/>
    <w:rsid w:val="005E34E9"/>
    <w:rsid w:val="006B711E"/>
    <w:rsid w:val="0077131A"/>
    <w:rsid w:val="00887E77"/>
    <w:rsid w:val="008F4E8C"/>
    <w:rsid w:val="00900A19"/>
    <w:rsid w:val="0097422A"/>
    <w:rsid w:val="00A6711A"/>
    <w:rsid w:val="00AA1D8D"/>
    <w:rsid w:val="00AE3F6F"/>
    <w:rsid w:val="00B15C59"/>
    <w:rsid w:val="00B47730"/>
    <w:rsid w:val="00C2767D"/>
    <w:rsid w:val="00CA13F5"/>
    <w:rsid w:val="00CB0664"/>
    <w:rsid w:val="00D16074"/>
    <w:rsid w:val="00D32A74"/>
    <w:rsid w:val="00DA4D36"/>
    <w:rsid w:val="00DF196F"/>
    <w:rsid w:val="00E80991"/>
    <w:rsid w:val="00EA45AF"/>
    <w:rsid w:val="00EB73E6"/>
    <w:rsid w:val="00F12AC1"/>
    <w:rsid w:val="00F3034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DD2FC3"/>
  <w15:docId w15:val="{EDA2B7D7-50B3-4388-8595-802A08F0A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3B41EA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216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2168A8"/>
    <w:rPr>
      <w:rFonts w:ascii="Segoe UI" w:hAnsi="Segoe UI" w:cs="Segoe UI"/>
      <w:sz w:val="18"/>
      <w:szCs w:val="18"/>
    </w:rPr>
  </w:style>
  <w:style w:type="paragraph" w:styleId="affa">
    <w:name w:val="Revision"/>
    <w:hidden/>
    <w:uiPriority w:val="99"/>
    <w:semiHidden/>
    <w:rsid w:val="0077131A"/>
    <w:pPr>
      <w:spacing w:after="0" w:line="240" w:lineRule="auto"/>
    </w:pPr>
  </w:style>
  <w:style w:type="character" w:styleId="affb">
    <w:name w:val="Hyperlink"/>
    <w:basedOn w:val="a2"/>
    <w:uiPriority w:val="99"/>
    <w:unhideWhenUsed/>
    <w:rsid w:val="0077131A"/>
    <w:rPr>
      <w:color w:val="0000FF" w:themeColor="hyperlink"/>
      <w:u w:val="single"/>
    </w:rPr>
  </w:style>
  <w:style w:type="character" w:styleId="affc">
    <w:name w:val="Unresolved Mention"/>
    <w:basedOn w:val="a2"/>
    <w:uiPriority w:val="99"/>
    <w:semiHidden/>
    <w:unhideWhenUsed/>
    <w:rsid w:val="007713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25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7172181-5BB4-46AA-A827-36946B614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11</Pages>
  <Words>3830</Words>
  <Characters>21835</Characters>
  <Application>Microsoft Office Word</Application>
  <DocSecurity>0</DocSecurity>
  <Lines>181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25614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Рафиля Имукова</cp:lastModifiedBy>
  <cp:revision>5</cp:revision>
  <cp:lastPrinted>2023-10-23T18:35:00Z</cp:lastPrinted>
  <dcterms:created xsi:type="dcterms:W3CDTF">2023-10-22T21:13:00Z</dcterms:created>
  <dcterms:modified xsi:type="dcterms:W3CDTF">2023-10-26T13:04:00Z</dcterms:modified>
  <cp:category/>
</cp:coreProperties>
</file>